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CF2D" w14:textId="75FB9236" w:rsidR="00694EAE" w:rsidRDefault="00694EAE" w:rsidP="00694EAE">
      <w:pPr>
        <w:pStyle w:val="BijlageGenummerdKop"/>
        <w:numPr>
          <w:ilvl w:val="0"/>
          <w:numId w:val="0"/>
        </w:numPr>
      </w:pPr>
      <w:bookmarkStart w:id="0" w:name="_Toc118453604"/>
      <w:r>
        <w:t xml:space="preserve">Bijlage </w:t>
      </w:r>
      <w:r w:rsidR="007B34C2">
        <w:t>R</w:t>
      </w:r>
      <w:r>
        <w:t xml:space="preserve"> Aanvullende eigen verklaring inzake Russische partijen</w:t>
      </w:r>
      <w:bookmarkEnd w:id="0"/>
    </w:p>
    <w:p w14:paraId="57B7279E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  <w:r w:rsidRPr="00A12536">
        <w:rPr>
          <w:rFonts w:cs="V&amp;W Syntax (Adobe)"/>
          <w:bCs/>
        </w:rPr>
        <w:t xml:space="preserve">Naam en adres van de onderneming: </w:t>
      </w:r>
    </w:p>
    <w:p w14:paraId="2877BCF4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</w:p>
    <w:p w14:paraId="1498AD57" w14:textId="77777777" w:rsidR="00694EAE" w:rsidRPr="00A12536" w:rsidRDefault="00694EAE" w:rsidP="00694EAE">
      <w:pPr>
        <w:tabs>
          <w:tab w:val="num" w:pos="900"/>
        </w:tabs>
        <w:rPr>
          <w:rFonts w:cs="V&amp;W Syntax (Adobe)"/>
        </w:rPr>
      </w:pPr>
      <w:r w:rsidRPr="00A12536">
        <w:rPr>
          <w:rFonts w:cs="V&amp;W Syntax (Adobe)"/>
        </w:rPr>
        <w:t>……………………………………………………………………………………………………………………………………</w:t>
      </w:r>
    </w:p>
    <w:p w14:paraId="403EAE22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</w:p>
    <w:p w14:paraId="3FAB2BCA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  <w:r w:rsidRPr="00A12536">
        <w:rPr>
          <w:rFonts w:cs="V&amp;W Syntax (Adobe)"/>
          <w:bCs/>
        </w:rPr>
        <w:t>Inschrijvingsnummer Kamer van Koophandel (inschrijvingsnummer van het handelsregister of een overeenkomstig register van het land van vestiging van de onderneming):</w:t>
      </w:r>
    </w:p>
    <w:p w14:paraId="24BBAB44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</w:p>
    <w:p w14:paraId="4EA62319" w14:textId="77777777" w:rsidR="00694EAE" w:rsidRPr="00A12536" w:rsidRDefault="00694EAE" w:rsidP="00694EAE">
      <w:pPr>
        <w:tabs>
          <w:tab w:val="num" w:pos="900"/>
        </w:tabs>
        <w:rPr>
          <w:rFonts w:cs="V&amp;W Syntax (Adobe)"/>
        </w:rPr>
      </w:pPr>
      <w:r w:rsidRPr="00A12536">
        <w:rPr>
          <w:rFonts w:cs="V&amp;W Syntax (Adobe)"/>
        </w:rPr>
        <w:t>KvK-nummer: ………</w:t>
      </w:r>
    </w:p>
    <w:p w14:paraId="569D564A" w14:textId="77777777" w:rsidR="00694EAE" w:rsidRPr="00A12536" w:rsidRDefault="00694EAE" w:rsidP="00694EAE">
      <w:pPr>
        <w:tabs>
          <w:tab w:val="num" w:pos="900"/>
        </w:tabs>
        <w:rPr>
          <w:rFonts w:cs="V&amp;W Syntax (Adobe)"/>
        </w:rPr>
      </w:pPr>
    </w:p>
    <w:p w14:paraId="6D043769" w14:textId="77777777" w:rsidR="00694EAE" w:rsidRPr="00A12536" w:rsidRDefault="00694EAE" w:rsidP="00694EAE">
      <w:pPr>
        <w:tabs>
          <w:tab w:val="num" w:pos="900"/>
        </w:tabs>
        <w:rPr>
          <w:rFonts w:cs="V&amp;W Syntax (Adobe)"/>
        </w:rPr>
      </w:pPr>
      <w:r w:rsidRPr="00A12536">
        <w:rPr>
          <w:rFonts w:cs="V&amp;W Syntax (Adobe)"/>
        </w:rPr>
        <w:t xml:space="preserve">Vestigingsnummer: ………… </w:t>
      </w:r>
    </w:p>
    <w:p w14:paraId="55CEB1E0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</w:p>
    <w:p w14:paraId="758ACC97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  <w:r w:rsidRPr="00A12536">
        <w:rPr>
          <w:rFonts w:cs="V&amp;W Syntax (Adobe)"/>
          <w:bCs/>
        </w:rPr>
        <w:t>Contactpersoon van de onderneming (naam, email, telefoon):</w:t>
      </w:r>
    </w:p>
    <w:p w14:paraId="68D7C479" w14:textId="77777777" w:rsidR="00694EAE" w:rsidRPr="00A12536" w:rsidRDefault="00694EAE" w:rsidP="00694EAE">
      <w:pPr>
        <w:tabs>
          <w:tab w:val="num" w:pos="900"/>
        </w:tabs>
        <w:rPr>
          <w:rFonts w:cs="V&amp;W Syntax (Adobe)"/>
          <w:bCs/>
        </w:rPr>
      </w:pPr>
    </w:p>
    <w:p w14:paraId="38994D78" w14:textId="77777777" w:rsidR="00694EAE" w:rsidRDefault="00694EAE" w:rsidP="00694EAE">
      <w:pPr>
        <w:tabs>
          <w:tab w:val="num" w:pos="900"/>
        </w:tabs>
        <w:rPr>
          <w:rFonts w:cs="V&amp;W Syntax (Adobe)"/>
        </w:rPr>
      </w:pPr>
      <w:r w:rsidRPr="00E54A8B">
        <w:rPr>
          <w:rFonts w:cs="V&amp;W Syntax (Adobe)"/>
        </w:rPr>
        <w:t>……………………………………………………………………………………………………………………………………</w:t>
      </w:r>
    </w:p>
    <w:p w14:paraId="6C3DC391" w14:textId="77777777" w:rsidR="00694EAE" w:rsidRDefault="00694EAE" w:rsidP="00694EAE"/>
    <w:p w14:paraId="18847CC0" w14:textId="77777777" w:rsidR="00694EAE" w:rsidRPr="00F85D23" w:rsidRDefault="00694EAE" w:rsidP="00694EAE">
      <w:pPr>
        <w:rPr>
          <w:rFonts w:cs="Verdana"/>
        </w:rPr>
      </w:pPr>
      <w:r w:rsidRPr="00F85D23">
        <w:rPr>
          <w:rFonts w:cs="Verdana"/>
          <w:b/>
          <w:bCs/>
        </w:rPr>
        <w:t>VRAG</w:t>
      </w:r>
      <w:r>
        <w:rPr>
          <w:rFonts w:cs="Verdana"/>
          <w:b/>
          <w:bCs/>
        </w:rPr>
        <w:t>EN</w:t>
      </w:r>
      <w:r w:rsidRPr="00F85D23">
        <w:rPr>
          <w:rFonts w:cs="Verdana"/>
          <w:b/>
          <w:bCs/>
        </w:rPr>
        <w:t xml:space="preserve"> TEN AANZIEN VAN </w:t>
      </w:r>
      <w:r>
        <w:rPr>
          <w:rFonts w:cs="Verdana"/>
          <w:b/>
          <w:bCs/>
        </w:rPr>
        <w:t>HET EUROPESE VERBOD OM OVERHEIDSOPDRACHTEN TE GUNNEN AAN RUSSISCHE PARTIJEN</w:t>
      </w:r>
    </w:p>
    <w:p w14:paraId="2DB29AF5" w14:textId="77777777" w:rsidR="00694EAE" w:rsidRDefault="00694EAE" w:rsidP="00694EAE">
      <w:pPr>
        <w:rPr>
          <w:rFonts w:cs="Verdana"/>
        </w:rPr>
      </w:pPr>
    </w:p>
    <w:p w14:paraId="37EF6E3D" w14:textId="77777777" w:rsidR="00694EAE" w:rsidRDefault="00694EAE" w:rsidP="00694EAE">
      <w:pPr>
        <w:ind w:left="709" w:hanging="709"/>
        <w:rPr>
          <w:rFonts w:cs="Verdana"/>
        </w:rPr>
      </w:pPr>
      <w:r>
        <w:rPr>
          <w:rFonts w:cs="Verdana"/>
        </w:rPr>
        <w:t>1.</w:t>
      </w:r>
      <w:r>
        <w:rPr>
          <w:rFonts w:cs="Verdana"/>
        </w:rPr>
        <w:tab/>
        <w:t>Wordt de onderneming gedreven voor rekening van een Russisch onderdaan of een in Rusland gevestigde natuurlijk persoon</w:t>
      </w:r>
      <w:r w:rsidRPr="005C0B3B">
        <w:rPr>
          <w:rFonts w:cs="Verdana"/>
        </w:rPr>
        <w:t>, rechtspersoon, entiteit of lichaam</w:t>
      </w:r>
      <w:r>
        <w:rPr>
          <w:rFonts w:cs="Verdana"/>
        </w:rPr>
        <w:t>?</w:t>
      </w:r>
    </w:p>
    <w:p w14:paraId="7764EDB4" w14:textId="77777777" w:rsidR="00694EAE" w:rsidRPr="00784A45" w:rsidRDefault="00694EAE" w:rsidP="00694EAE">
      <w:pPr>
        <w:ind w:left="227" w:hanging="227"/>
        <w:rPr>
          <w:rFonts w:cs="Verdana"/>
        </w:rPr>
      </w:pPr>
    </w:p>
    <w:p w14:paraId="76000088" w14:textId="77777777" w:rsidR="00694EAE" w:rsidRPr="0093681B" w:rsidRDefault="00694EAE" w:rsidP="00694EAE">
      <w:pPr>
        <w:rPr>
          <w:rFonts w:cs="Verdana"/>
        </w:rPr>
      </w:pPr>
      <w:r w:rsidRPr="0093681B">
        <w:rPr>
          <w:rFonts w:cs="Verdana"/>
        </w:rPr>
        <w:t>Ja / nee (doorhalen wat niet van toepassing is)</w:t>
      </w:r>
    </w:p>
    <w:p w14:paraId="79216234" w14:textId="77777777" w:rsidR="00694EAE" w:rsidRDefault="00694EAE" w:rsidP="00694EAE">
      <w:pPr>
        <w:rPr>
          <w:rFonts w:cs="Verdana"/>
        </w:rPr>
      </w:pPr>
    </w:p>
    <w:p w14:paraId="10C16E63" w14:textId="77777777" w:rsidR="00694EAE" w:rsidRDefault="00694EAE" w:rsidP="00694EAE">
      <w:pPr>
        <w:ind w:left="709" w:hanging="709"/>
        <w:rPr>
          <w:rFonts w:cs="Verdana"/>
        </w:rPr>
      </w:pPr>
      <w:r>
        <w:rPr>
          <w:rFonts w:cs="Verdana"/>
        </w:rPr>
        <w:t>2.</w:t>
      </w:r>
      <w:r>
        <w:rPr>
          <w:rFonts w:cs="Verdana"/>
        </w:rPr>
        <w:tab/>
      </w:r>
      <w:r w:rsidRPr="0093681B">
        <w:rPr>
          <w:rFonts w:cs="Verdana"/>
        </w:rPr>
        <w:t xml:space="preserve">Is de onderneming een rechtspersoon, entiteit of lichaam waarvan de eigendomsrechten voor meer dan 50% direct of indirect in handen zijn van een entiteit als bedoeld </w:t>
      </w:r>
      <w:r>
        <w:rPr>
          <w:rFonts w:cs="Verdana"/>
        </w:rPr>
        <w:t>bij vraag 1</w:t>
      </w:r>
      <w:r w:rsidRPr="0093681B">
        <w:rPr>
          <w:rFonts w:cs="Verdana"/>
        </w:rPr>
        <w:t>?</w:t>
      </w:r>
    </w:p>
    <w:p w14:paraId="67B48B6D" w14:textId="77777777" w:rsidR="00694EAE" w:rsidRDefault="00694EAE" w:rsidP="00694EAE">
      <w:pPr>
        <w:rPr>
          <w:rFonts w:cs="Verdana"/>
        </w:rPr>
      </w:pPr>
    </w:p>
    <w:p w14:paraId="1455CF09" w14:textId="77777777" w:rsidR="00694EAE" w:rsidRPr="006D42A6" w:rsidRDefault="00694EAE" w:rsidP="00694EAE">
      <w:pPr>
        <w:rPr>
          <w:rFonts w:cs="Verdana"/>
        </w:rPr>
      </w:pPr>
      <w:r w:rsidRPr="006D42A6">
        <w:rPr>
          <w:rFonts w:cs="Verdana"/>
        </w:rPr>
        <w:t>Ja / nee (doorhalen wat niet van toepassing is)</w:t>
      </w:r>
    </w:p>
    <w:p w14:paraId="3AF4381A" w14:textId="77777777" w:rsidR="00694EAE" w:rsidRDefault="00694EAE" w:rsidP="00694EAE">
      <w:pPr>
        <w:rPr>
          <w:rFonts w:cs="Verdana"/>
        </w:rPr>
      </w:pPr>
    </w:p>
    <w:p w14:paraId="46192140" w14:textId="77777777" w:rsidR="00694EAE" w:rsidRPr="006D42A6" w:rsidRDefault="00694EAE" w:rsidP="00694EAE">
      <w:pPr>
        <w:ind w:left="709" w:hanging="709"/>
        <w:rPr>
          <w:rFonts w:cs="Verdana"/>
        </w:rPr>
      </w:pPr>
      <w:r>
        <w:rPr>
          <w:rFonts w:cs="Verdana"/>
        </w:rPr>
        <w:t>3.</w:t>
      </w:r>
      <w:r>
        <w:rPr>
          <w:rFonts w:cs="Verdana"/>
        </w:rPr>
        <w:tab/>
      </w:r>
      <w:r w:rsidRPr="006D42A6">
        <w:rPr>
          <w:rFonts w:cs="Verdana"/>
        </w:rPr>
        <w:t xml:space="preserve">Handelt de onderneming namens of op aanwijzing van een entiteit als bedoeld </w:t>
      </w:r>
      <w:r>
        <w:rPr>
          <w:rFonts w:cs="Verdana"/>
        </w:rPr>
        <w:t>bij vraag 1 of 2?</w:t>
      </w:r>
    </w:p>
    <w:p w14:paraId="4D1D6BFE" w14:textId="77777777" w:rsidR="00694EAE" w:rsidRDefault="00694EAE" w:rsidP="00694EAE">
      <w:pPr>
        <w:rPr>
          <w:rFonts w:cs="Verdana"/>
        </w:rPr>
      </w:pPr>
    </w:p>
    <w:p w14:paraId="7CC4BDA5" w14:textId="77777777" w:rsidR="00694EAE" w:rsidRDefault="00694EAE" w:rsidP="00694EAE">
      <w:pPr>
        <w:rPr>
          <w:rFonts w:cs="Verdana"/>
        </w:rPr>
      </w:pPr>
      <w:r w:rsidRPr="00A12536">
        <w:rPr>
          <w:rFonts w:cs="Verdana"/>
        </w:rPr>
        <w:t>Ja / nee (doorhalen wat niet van toepassing is)</w:t>
      </w:r>
    </w:p>
    <w:p w14:paraId="22AC62FF" w14:textId="77777777" w:rsidR="00694EAE" w:rsidRDefault="00694EAE" w:rsidP="00694EAE">
      <w:pPr>
        <w:rPr>
          <w:rFonts w:cs="Verdana"/>
        </w:rPr>
      </w:pPr>
    </w:p>
    <w:p w14:paraId="4A5E9472" w14:textId="77777777" w:rsidR="00694EAE" w:rsidRDefault="00694EAE" w:rsidP="00694EAE">
      <w:pPr>
        <w:ind w:left="709" w:hanging="709"/>
        <w:rPr>
          <w:rFonts w:cs="Verdana"/>
        </w:rPr>
      </w:pPr>
      <w:r>
        <w:rPr>
          <w:rFonts w:cs="Verdana"/>
        </w:rPr>
        <w:t>4.</w:t>
      </w:r>
      <w:r>
        <w:rPr>
          <w:rFonts w:cs="Verdana"/>
        </w:rPr>
        <w:tab/>
        <w:t>Maakt de onderneming gebruik van een onderaannemer, leverancier of andere entiteit, waarbij de prestatie van deze betrokkene meer dan 10% van de waarde van de onderhavige opdracht vertegenwoordigt terwijl tevens voor deze betrokkene één van  bovenstaande vragen 1 t/m 3 met “ja” beantwoord moet worden?</w:t>
      </w:r>
    </w:p>
    <w:p w14:paraId="2971C204" w14:textId="77777777" w:rsidR="00694EAE" w:rsidRDefault="00694EAE" w:rsidP="00694EAE">
      <w:pPr>
        <w:rPr>
          <w:rFonts w:cs="Verdana"/>
        </w:rPr>
      </w:pPr>
    </w:p>
    <w:p w14:paraId="0C2CDCD0" w14:textId="77777777" w:rsidR="00694EAE" w:rsidRDefault="00694EAE" w:rsidP="00694EAE">
      <w:pPr>
        <w:rPr>
          <w:rFonts w:cs="Verdana"/>
        </w:rPr>
      </w:pPr>
      <w:r w:rsidRPr="00A12536">
        <w:rPr>
          <w:rFonts w:cs="Verdana"/>
        </w:rPr>
        <w:t>Ja / nee (doorhalen wat niet van toepassing is)</w:t>
      </w:r>
    </w:p>
    <w:p w14:paraId="301FC45F" w14:textId="77777777" w:rsidR="00694EAE" w:rsidRDefault="00694EAE" w:rsidP="00694EAE">
      <w:pPr>
        <w:rPr>
          <w:rFonts w:cs="Verdana"/>
        </w:rPr>
      </w:pPr>
    </w:p>
    <w:p w14:paraId="4DBD3BD0" w14:textId="77777777" w:rsidR="00694EAE" w:rsidRDefault="00694EAE" w:rsidP="00694EAE">
      <w:pPr>
        <w:rPr>
          <w:rFonts w:cs="Verdana"/>
        </w:rPr>
      </w:pPr>
    </w:p>
    <w:p w14:paraId="6FAC8974" w14:textId="77777777" w:rsidR="00694EAE" w:rsidRPr="00F85D23" w:rsidRDefault="00694EAE" w:rsidP="00694EAE">
      <w:pPr>
        <w:rPr>
          <w:rFonts w:cs="Verdana"/>
        </w:rPr>
      </w:pPr>
    </w:p>
    <w:p w14:paraId="492220C0" w14:textId="77777777" w:rsidR="00694EAE" w:rsidRPr="002A32A1" w:rsidRDefault="00694EAE" w:rsidP="00694EAE">
      <w:pPr>
        <w:ind w:left="357" w:hanging="357"/>
        <w:rPr>
          <w:rFonts w:cs="Verdana"/>
          <w:b/>
          <w:bCs/>
        </w:rPr>
      </w:pPr>
      <w:r w:rsidRPr="002A32A1">
        <w:rPr>
          <w:rFonts w:cs="Verdana"/>
          <w:b/>
          <w:bCs/>
        </w:rPr>
        <w:t>VERKLARING</w:t>
      </w:r>
    </w:p>
    <w:p w14:paraId="3D4F3819" w14:textId="77777777" w:rsidR="00694EAE" w:rsidRPr="002A32A1" w:rsidRDefault="00694EAE" w:rsidP="00694EAE">
      <w:pPr>
        <w:ind w:left="352" w:hanging="352"/>
        <w:rPr>
          <w:rFonts w:cs="Verdana"/>
        </w:rPr>
      </w:pPr>
    </w:p>
    <w:p w14:paraId="2327E276" w14:textId="77777777" w:rsidR="00694EAE" w:rsidRPr="002A32A1" w:rsidRDefault="00694EAE" w:rsidP="00694EAE">
      <w:pPr>
        <w:ind w:left="357" w:hanging="357"/>
        <w:rPr>
          <w:rFonts w:cs="Verdana"/>
        </w:rPr>
      </w:pPr>
      <w:r w:rsidRPr="002A32A1">
        <w:rPr>
          <w:rFonts w:cs="Verdana"/>
        </w:rPr>
        <w:t>Ondergetekende verklaart</w:t>
      </w:r>
      <w:r>
        <w:rPr>
          <w:rFonts w:cs="Verdana"/>
        </w:rPr>
        <w:t xml:space="preserve"> dat</w:t>
      </w:r>
      <w:r w:rsidRPr="002A32A1">
        <w:rPr>
          <w:rFonts w:cs="Verdana"/>
        </w:rPr>
        <w:t>:</w:t>
      </w:r>
    </w:p>
    <w:p w14:paraId="4C27985E" w14:textId="77777777" w:rsidR="00694EAE" w:rsidRPr="00A12536" w:rsidRDefault="00694EAE" w:rsidP="00694EAE">
      <w:pPr>
        <w:numPr>
          <w:ilvl w:val="0"/>
          <w:numId w:val="94"/>
        </w:numPr>
        <w:tabs>
          <w:tab w:val="clear" w:pos="-540"/>
          <w:tab w:val="num" w:pos="1080"/>
        </w:tabs>
        <w:ind w:left="357" w:hanging="357"/>
        <w:rPr>
          <w:rFonts w:cs="V&amp;W Syntax (Adobe)"/>
        </w:rPr>
      </w:pPr>
      <w:r w:rsidRPr="00A12536">
        <w:rPr>
          <w:rFonts w:cs="V&amp;W Syntax (Adobe)"/>
        </w:rPr>
        <w:t xml:space="preserve">de in </w:t>
      </w:r>
      <w:r w:rsidRPr="00A12536">
        <w:rPr>
          <w:rFonts w:cs="RijksoverheidSansText-Regular"/>
          <w:szCs w:val="16"/>
        </w:rPr>
        <w:t>deze vragenlijst opgenomen vragen volledig en naar waarheid zijn beantwoord;</w:t>
      </w:r>
    </w:p>
    <w:p w14:paraId="260D1D46" w14:textId="77777777" w:rsidR="00694EAE" w:rsidRPr="00A12536" w:rsidRDefault="00694EAE" w:rsidP="00694EAE">
      <w:pPr>
        <w:numPr>
          <w:ilvl w:val="0"/>
          <w:numId w:val="94"/>
        </w:numPr>
        <w:tabs>
          <w:tab w:val="clear" w:pos="-540"/>
          <w:tab w:val="num" w:pos="1080"/>
        </w:tabs>
        <w:ind w:left="357" w:hanging="357"/>
        <w:rPr>
          <w:rFonts w:cs="V&amp;W Syntax (Adobe)"/>
        </w:rPr>
      </w:pPr>
      <w:r w:rsidRPr="00A12536">
        <w:rPr>
          <w:rFonts w:cs="V&amp;W Syntax (Adobe)"/>
        </w:rPr>
        <w:t xml:space="preserve">hij </w:t>
      </w:r>
      <w:r w:rsidRPr="00A12536">
        <w:rPr>
          <w:rFonts w:cs="RijksoverheidSansText-Regular"/>
          <w:szCs w:val="16"/>
        </w:rPr>
        <w:t xml:space="preserve">deze ingevulde vragenlijst onvoorwaardelijk en zonder enig voorbehoud heeft ondertekend; hij zich ervan bewust is dat het verstrekken van onjuiste of onvolledige informatie door de aanbestedende dienst kan worden aangemerkt als een </w:t>
      </w:r>
      <w:r w:rsidRPr="00A12536">
        <w:rPr>
          <w:rFonts w:cs="RijksoverheidSansText-Regular"/>
          <w:szCs w:val="16"/>
        </w:rPr>
        <w:lastRenderedPageBreak/>
        <w:t xml:space="preserve">valse verklaring en dat dit kan leiden tot een onvoorwaardelijke uitsluiting </w:t>
      </w:r>
      <w:r>
        <w:rPr>
          <w:rFonts w:cs="RijksoverheidSansText-Regular"/>
          <w:szCs w:val="16"/>
        </w:rPr>
        <w:t>van het verrichten van Werkzaamheden in het kader van deze opdracht</w:t>
      </w:r>
      <w:r w:rsidRPr="00A12536">
        <w:rPr>
          <w:rFonts w:cs="RijksoverheidSansText-Regular"/>
          <w:szCs w:val="16"/>
        </w:rPr>
        <w:t>;</w:t>
      </w:r>
    </w:p>
    <w:p w14:paraId="6028D913" w14:textId="77777777" w:rsidR="00694EAE" w:rsidRPr="00A12536" w:rsidRDefault="00694EAE" w:rsidP="00694EAE">
      <w:pPr>
        <w:numPr>
          <w:ilvl w:val="0"/>
          <w:numId w:val="94"/>
        </w:numPr>
        <w:tabs>
          <w:tab w:val="clear" w:pos="-540"/>
          <w:tab w:val="num" w:pos="1080"/>
        </w:tabs>
        <w:ind w:left="357" w:hanging="357"/>
        <w:rPr>
          <w:rFonts w:cs="V&amp;W Syntax (Adobe)"/>
        </w:rPr>
      </w:pPr>
      <w:r w:rsidRPr="00A12536">
        <w:rPr>
          <w:rFonts w:cs="RijksoverheidSansText-Regular"/>
          <w:szCs w:val="16"/>
        </w:rPr>
        <w:t>er in de tekst van deze vragenlijst geen wijzigingen zijn aangebracht;</w:t>
      </w:r>
    </w:p>
    <w:p w14:paraId="1A1C9528" w14:textId="77777777" w:rsidR="00694EAE" w:rsidRPr="00A12536" w:rsidRDefault="00694EAE" w:rsidP="00694EAE">
      <w:pPr>
        <w:numPr>
          <w:ilvl w:val="0"/>
          <w:numId w:val="94"/>
        </w:numPr>
        <w:tabs>
          <w:tab w:val="clear" w:pos="-540"/>
          <w:tab w:val="num" w:pos="1080"/>
        </w:tabs>
        <w:ind w:left="357" w:hanging="357"/>
        <w:rPr>
          <w:rFonts w:cs="V&amp;W Syntax (Adobe)"/>
        </w:rPr>
      </w:pPr>
      <w:r w:rsidRPr="00A12536">
        <w:rPr>
          <w:rFonts w:cs="V&amp;W Syntax (Adobe)"/>
        </w:rPr>
        <w:t xml:space="preserve">deze </w:t>
      </w:r>
      <w:r w:rsidRPr="00A12536">
        <w:rPr>
          <w:rFonts w:cs="RijksoverheidSansText-Regular"/>
          <w:szCs w:val="16"/>
        </w:rPr>
        <w:t>vragenlijst is ondertekend door een daartoe, blijkens het handelsregister, dan wel een overeenkomstig register van het land van vestiging van de onderneming, vertegenwoordigingsbevoegde,</w:t>
      </w:r>
    </w:p>
    <w:p w14:paraId="5592DE8C" w14:textId="77777777" w:rsidR="00694EAE" w:rsidRDefault="00694EAE" w:rsidP="00694EAE">
      <w:pPr>
        <w:tabs>
          <w:tab w:val="num" w:pos="540"/>
        </w:tabs>
        <w:ind w:left="352" w:hanging="352"/>
        <w:rPr>
          <w:rFonts w:cs="RijksoverheidSansText-Regular"/>
          <w:szCs w:val="16"/>
        </w:rPr>
      </w:pPr>
    </w:p>
    <w:p w14:paraId="7E70717B" w14:textId="77777777" w:rsidR="00694EAE" w:rsidRPr="00A12536" w:rsidRDefault="00694EAE" w:rsidP="00694EAE">
      <w:pPr>
        <w:tabs>
          <w:tab w:val="num" w:pos="540"/>
        </w:tabs>
        <w:ind w:left="352" w:hanging="352"/>
        <w:rPr>
          <w:rFonts w:cs="RijksoverheidSansText-Regular"/>
          <w:szCs w:val="16"/>
        </w:rPr>
      </w:pPr>
    </w:p>
    <w:p w14:paraId="3ABE669B" w14:textId="77777777" w:rsidR="00694EAE" w:rsidRPr="00A12536" w:rsidRDefault="00694EAE" w:rsidP="00694EAE">
      <w:pPr>
        <w:pStyle w:val="Broodtekst"/>
        <w:rPr>
          <w:b/>
        </w:rPr>
      </w:pPr>
      <w:r w:rsidRPr="00A12536">
        <w:rPr>
          <w:b/>
        </w:rPr>
        <w:t>Ondertekening</w:t>
      </w:r>
    </w:p>
    <w:p w14:paraId="357329F1" w14:textId="77777777" w:rsidR="00694EAE" w:rsidRPr="00A12536" w:rsidRDefault="00694EAE" w:rsidP="00694EAE">
      <w:pPr>
        <w:pStyle w:val="Broodtekst"/>
      </w:pPr>
    </w:p>
    <w:p w14:paraId="1E1CD007" w14:textId="77777777" w:rsidR="00694EAE" w:rsidRDefault="00694EAE" w:rsidP="00694EAE">
      <w:r>
        <w:t>Datum:</w:t>
      </w:r>
    </w:p>
    <w:p w14:paraId="52656F57" w14:textId="77777777" w:rsidR="00694EAE" w:rsidRDefault="00694EAE" w:rsidP="00694EAE"/>
    <w:p w14:paraId="186D2B6F" w14:textId="77777777" w:rsidR="00694EAE" w:rsidRDefault="00694EAE" w:rsidP="00694EAE">
      <w:r>
        <w:t>Plaats:</w:t>
      </w:r>
    </w:p>
    <w:p w14:paraId="2F27F819" w14:textId="77777777" w:rsidR="00694EAE" w:rsidRDefault="00694EAE" w:rsidP="00694EAE"/>
    <w:p w14:paraId="2B65A875" w14:textId="77777777" w:rsidR="00694EAE" w:rsidRDefault="00694EAE" w:rsidP="00694EAE">
      <w:r>
        <w:t>Handtekening:</w:t>
      </w:r>
    </w:p>
    <w:p w14:paraId="24645BE0" w14:textId="77777777" w:rsidR="0011702E" w:rsidRPr="00DD53B6" w:rsidRDefault="0011702E" w:rsidP="0097365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</w:pPr>
    </w:p>
    <w:sectPr w:rsidR="0011702E" w:rsidRPr="00DD53B6" w:rsidSect="00EC3324">
      <w:headerReference w:type="even" r:id="rId13"/>
      <w:headerReference w:type="default" r:id="rId14"/>
      <w:footerReference w:type="even" r:id="rId15"/>
      <w:footerReference w:type="default" r:id="rId16"/>
      <w:type w:val="oddPage"/>
      <w:pgSz w:w="11905" w:h="16837" w:code="9"/>
      <w:pgMar w:top="1667" w:right="1418" w:bottom="1134" w:left="1418" w:header="113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16FF" w14:textId="77777777" w:rsidR="00FD3BAC" w:rsidRDefault="00FD3BAC">
      <w:r>
        <w:separator/>
      </w:r>
    </w:p>
  </w:endnote>
  <w:endnote w:type="continuationSeparator" w:id="0">
    <w:p w14:paraId="4CBC3210" w14:textId="77777777" w:rsidR="00FD3BAC" w:rsidRDefault="00FD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Cambria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BA25" w14:textId="77777777" w:rsidR="00FD3BAC" w:rsidRDefault="00FD3BAC" w:rsidP="00733759">
    <w:pPr>
      <w:pStyle w:val="Voettekst"/>
      <w:tabs>
        <w:tab w:val="clear" w:pos="227"/>
        <w:tab w:val="clear" w:pos="454"/>
        <w:tab w:val="clear" w:pos="680"/>
        <w:tab w:val="clear" w:pos="4536"/>
        <w:tab w:val="center" w:pos="5670"/>
      </w:tabs>
      <w:jc w:val="right"/>
    </w:pPr>
    <w:r>
      <w:rPr>
        <w:sz w:val="13"/>
        <w:szCs w:val="13"/>
      </w:rPr>
      <w:tab/>
    </w:r>
    <w:r w:rsidRPr="000A75F9">
      <w:rPr>
        <w:sz w:val="13"/>
        <w:szCs w:val="13"/>
      </w:rPr>
      <w:t xml:space="preserve">Vertrouwelijkheid: RWS </w:t>
    </w:r>
    <w:r>
      <w:rPr>
        <w:sz w:val="13"/>
        <w:szCs w:val="13"/>
      </w:rPr>
      <w:t>B</w:t>
    </w:r>
    <w:r w:rsidRPr="000A75F9">
      <w:rPr>
        <w:sz w:val="13"/>
        <w:szCs w:val="13"/>
      </w:rPr>
      <w:t xml:space="preserve">EDRIJFSVERTROUWELIJK 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6DF003" wp14:editId="729D9E7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C5E40" w14:textId="4EAF733E" w:rsidR="00FD3BAC" w:rsidRDefault="00FD3BAC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76</w:t>
                            </w:r>
                          </w:fldSimple>
                        </w:p>
                        <w:p w14:paraId="0048790C" w14:textId="77777777" w:rsidR="00FD3BAC" w:rsidRDefault="00FD3BAC">
                          <w:pPr>
                            <w:pStyle w:val="Huisstijl-Paginanummer"/>
                          </w:pPr>
                        </w:p>
                        <w:p w14:paraId="775872E2" w14:textId="77777777" w:rsidR="00FD3BAC" w:rsidRDefault="00FD3BA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DF003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8" type="#_x0000_t202" style="position:absolute;left:0;text-align:left;margin-left:104.9pt;margin-top:800.3pt;width:99.2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RvBg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" strokecolor="white" strokeweight="0">
              <v:textbox inset="0,0,0,0">
                <w:txbxContent>
                  <w:p w14:paraId="09CC5E40" w14:textId="4EAF733E" w:rsidR="00FD3BAC" w:rsidRDefault="00FD3BAC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76</w:t>
                      </w:r>
                    </w:fldSimple>
                  </w:p>
                  <w:p w14:paraId="0048790C" w14:textId="77777777" w:rsidR="00FD3BAC" w:rsidRDefault="00FD3BAC">
                    <w:pPr>
                      <w:pStyle w:val="Huisstijl-Paginanummer"/>
                    </w:pPr>
                  </w:p>
                  <w:p w14:paraId="775872E2" w14:textId="77777777" w:rsidR="00FD3BAC" w:rsidRDefault="00FD3BAC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482D" w14:textId="77777777" w:rsidR="00FD3BAC" w:rsidRPr="000A75F9" w:rsidRDefault="00FD3BAC">
    <w:pPr>
      <w:pStyle w:val="Voettekst"/>
      <w:rPr>
        <w:sz w:val="13"/>
        <w:szCs w:val="13"/>
      </w:rPr>
    </w:pPr>
    <w:r w:rsidRPr="000A75F9">
      <w:rPr>
        <w:sz w:val="13"/>
        <w:szCs w:val="13"/>
      </w:rPr>
      <w:t xml:space="preserve">Vertrouwelijkheid: RWS </w:t>
    </w:r>
    <w:r>
      <w:rPr>
        <w:sz w:val="13"/>
        <w:szCs w:val="13"/>
      </w:rPr>
      <w:t>B</w:t>
    </w:r>
    <w:r w:rsidRPr="000A75F9">
      <w:rPr>
        <w:sz w:val="13"/>
        <w:szCs w:val="13"/>
      </w:rPr>
      <w:t xml:space="preserve">EDRIJFSVERTROUWELIJK </w:t>
    </w:r>
    <w:r w:rsidRPr="000A75F9">
      <w:rPr>
        <w:noProof/>
        <w:sz w:val="13"/>
        <w:szCs w:val="13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D64E46" wp14:editId="6F8588B3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D941F" w14:textId="6436F748" w:rsidR="00FD3BAC" w:rsidRDefault="00FD3BAC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4375BB">
                            <w:t>13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4375BB">
                              <w:t>90</w:t>
                            </w:r>
                          </w:fldSimple>
                        </w:p>
                        <w:p w14:paraId="46F875AD" w14:textId="77777777" w:rsidR="00FD3BAC" w:rsidRDefault="00FD3BAC">
                          <w:pPr>
                            <w:pStyle w:val="Huisstijl-Paginanummer"/>
                          </w:pPr>
                        </w:p>
                        <w:p w14:paraId="44C756F9" w14:textId="77777777" w:rsidR="00FD3BAC" w:rsidRDefault="00FD3BA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D64E4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446.8pt;margin-top:800.3pt;width:99.2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" strokecolor="white" strokeweight="0">
              <v:textbox inset="0,0,0,0">
                <w:txbxContent>
                  <w:p w14:paraId="7F0D941F" w14:textId="6436F748" w:rsidR="00FD3BAC" w:rsidRDefault="00FD3BAC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4375BB">
                      <w:t>13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4375BB">
                        <w:t>90</w:t>
                      </w:r>
                    </w:fldSimple>
                  </w:p>
                  <w:p w14:paraId="46F875AD" w14:textId="77777777" w:rsidR="00FD3BAC" w:rsidRDefault="00FD3BAC">
                    <w:pPr>
                      <w:pStyle w:val="Huisstijl-Paginanummer"/>
                    </w:pPr>
                  </w:p>
                  <w:p w14:paraId="44C756F9" w14:textId="77777777" w:rsidR="00FD3BAC" w:rsidRDefault="00FD3BAC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FCAD8" w14:textId="77777777" w:rsidR="00FD3BAC" w:rsidRDefault="00FD3BAC">
      <w:r>
        <w:rPr>
          <w:color w:val="000000"/>
        </w:rPr>
        <w:separator/>
      </w:r>
    </w:p>
  </w:footnote>
  <w:footnote w:type="continuationSeparator" w:id="0">
    <w:p w14:paraId="7FEE2D74" w14:textId="77777777" w:rsidR="00FD3BAC" w:rsidRDefault="00FD3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E0F2D" w14:textId="77777777" w:rsidR="00FD3BAC" w:rsidRDefault="00FD3BAC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4A2CA32" wp14:editId="44338E8B">
              <wp:simplePos x="0" y="0"/>
              <wp:positionH relativeFrom="page">
                <wp:posOffset>1332230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50F6FE" w14:textId="3A3968FE" w:rsidR="00FD3BAC" w:rsidRPr="00EE4917" w:rsidRDefault="00FD3BAC" w:rsidP="0028616F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  <w:r>
                            <w:t>Bijlagen bij de Vraagspecificatie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</w:t>
                          </w:r>
                          <w:r>
                            <w:rPr>
                              <w:rStyle w:val="Huisstijl-Rapportkoptekst"/>
                            </w:rPr>
                            <w:t xml:space="preserve">| zaaknummer &lt;ZAAKID&gt; 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| </w:t>
                          </w:r>
                          <w:sdt>
                            <w:sdtPr>
                              <w:alias w:val="Report Date"/>
                              <w:tag w:val="Report_Date"/>
                              <w:id w:val="-1114059488"/>
                              <w:showingPlcHdr/>
                              <w:dataBinding w:prefixMappings="xmlns:dg='http://docgen.org/date' " w:xpath="/dg:DocgenData[1]/dg:Report_Date[1]" w:storeItemID="{579EB482-EC60-4B22-9135-52CD6711C3C4}"/>
                              <w:date w:fullDate="2019-07-0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 xml:space="preserve">     </w:t>
                              </w:r>
                            </w:sdtContent>
                          </w:sdt>
                          <w:r>
                            <w:t xml:space="preserve"> </w:t>
                          </w:r>
                          <w:r w:rsidRPr="00152C53">
                            <w:rPr>
                              <w:rStyle w:val="Verborgentekst0"/>
                              <w:rFonts w:eastAsia="DejaVu Sans"/>
                            </w:rPr>
                            <w:t>vul versiedatum 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2CA3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4.9pt;margin-top:28.35pt;width:368.5pt;height:29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" filled="f" stroked="f">
              <v:textbox inset="0,0,0,0">
                <w:txbxContent>
                  <w:p w14:paraId="2B50F6FE" w14:textId="3A3968FE" w:rsidR="00FD3BAC" w:rsidRPr="00EE4917" w:rsidRDefault="00FD3BAC" w:rsidP="0028616F">
                    <w:pPr>
                      <w:pStyle w:val="Huisstijl-KopregelRapport"/>
                      <w:rPr>
                        <w:rStyle w:val="Huisstijl-Rapportkoptekst"/>
                      </w:rPr>
                    </w:pPr>
                    <w:r>
                      <w:t>Bijlagen bij de Vraagspecificatie</w:t>
                    </w:r>
                    <w:r w:rsidRPr="00EE4917">
                      <w:rPr>
                        <w:rStyle w:val="Huisstijl-Rapportkoptekst"/>
                      </w:rPr>
                      <w:t xml:space="preserve"> </w:t>
                    </w:r>
                    <w:r>
                      <w:rPr>
                        <w:rStyle w:val="Huisstijl-Rapportkoptekst"/>
                      </w:rPr>
                      <w:t xml:space="preserve">| zaaknummer &lt;ZAAKID&gt; </w:t>
                    </w:r>
                    <w:r w:rsidRPr="00EE4917">
                      <w:rPr>
                        <w:rStyle w:val="Huisstijl-Rapportkoptekst"/>
                      </w:rPr>
                      <w:t xml:space="preserve">| </w:t>
                    </w:r>
                    <w:sdt>
                      <w:sdtPr>
                        <w:alias w:val="Report Date"/>
                        <w:tag w:val="Report_Date"/>
                        <w:id w:val="-1114059488"/>
                        <w:showingPlcHdr/>
                        <w:dataBinding w:prefixMappings="xmlns:dg='http://docgen.org/date' " w:xpath="/dg:DocgenData[1]/dg:Report_Date[1]" w:storeItemID="{579EB482-EC60-4B22-9135-52CD6711C3C4}"/>
                        <w:date w:fullDate="2019-07-0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 xml:space="preserve">     </w:t>
                        </w:r>
                      </w:sdtContent>
                    </w:sdt>
                    <w:r>
                      <w:t xml:space="preserve"> </w:t>
                    </w:r>
                    <w:r w:rsidRPr="00152C53">
                      <w:rPr>
                        <w:rStyle w:val="Verborgentekst0"/>
                        <w:rFonts w:eastAsia="DejaVu Sans"/>
                      </w:rPr>
                      <w:t>vul versiedatum 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914B1" w14:textId="77777777" w:rsidR="00FD3BAC" w:rsidRDefault="00FD3BAC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F0550C" wp14:editId="06FB6C14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FA7A8E" w14:textId="236FBF1F" w:rsidR="00FD3BAC" w:rsidRPr="00EE4917" w:rsidRDefault="00FD3BAC" w:rsidP="000A75F9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  <w:r>
                            <w:t xml:space="preserve">Bijlagen bij </w:t>
                          </w:r>
                          <w:r w:rsidR="00C61E13">
                            <w:t xml:space="preserve">het Bestek </w:t>
                          </w:r>
                          <w:r>
                            <w:rPr>
                              <w:rStyle w:val="Huisstijl-Rapportkoptekst"/>
                            </w:rPr>
                            <w:t xml:space="preserve">| zaaknummer </w:t>
                          </w:r>
                          <w:r w:rsidR="00C61E13">
                            <w:rPr>
                              <w:rStyle w:val="Huisstijl-Rapportkoptekst"/>
                            </w:rPr>
                            <w:t>31204894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</w:t>
                          </w:r>
                          <w:sdt>
                            <w:sdtPr>
                              <w:alias w:val="Report Date"/>
                              <w:tag w:val="Report_Date"/>
                              <w:id w:val="1488976618"/>
                              <w:showingPlcHdr/>
                              <w:dataBinding w:prefixMappings="xmlns:dg='http://docgen.org/date' " w:xpath="/dg:DocgenData[1]/dg:Report_Date[1]" w:storeItemID="{579EB482-EC60-4B22-9135-52CD6711C3C4}"/>
                              <w:date w:fullDate="2019-07-0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 xml:space="preserve">     </w:t>
                              </w:r>
                            </w:sdtContent>
                          </w:sdt>
                          <w:r>
                            <w:t xml:space="preserve"> </w:t>
                          </w:r>
                          <w:r w:rsidRPr="00152C53">
                            <w:rPr>
                              <w:rStyle w:val="Verborgentekst0"/>
                              <w:rFonts w:eastAsia="DejaVu Sans"/>
                            </w:rPr>
                            <w:t>vul versiedatum in</w:t>
                          </w:r>
                        </w:p>
                        <w:p w14:paraId="793C86C1" w14:textId="77777777" w:rsidR="00FD3BAC" w:rsidRPr="00EE4917" w:rsidRDefault="00FD3BAC" w:rsidP="0028616F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055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61.6pt;margin-top:28.35pt;width:368.5pt;height:29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" filled="f" stroked="f">
              <v:textbox inset="0,0,0,0">
                <w:txbxContent>
                  <w:p w14:paraId="59FA7A8E" w14:textId="236FBF1F" w:rsidR="00FD3BAC" w:rsidRPr="00EE4917" w:rsidRDefault="00FD3BAC" w:rsidP="000A75F9">
                    <w:pPr>
                      <w:pStyle w:val="Huisstijl-KopregelRapport"/>
                      <w:rPr>
                        <w:rStyle w:val="Huisstijl-Rapportkoptekst"/>
                      </w:rPr>
                    </w:pPr>
                    <w:r>
                      <w:t xml:space="preserve">Bijlagen bij </w:t>
                    </w:r>
                    <w:r w:rsidR="00C61E13">
                      <w:t xml:space="preserve">het Bestek </w:t>
                    </w:r>
                    <w:r>
                      <w:rPr>
                        <w:rStyle w:val="Huisstijl-Rapportkoptekst"/>
                      </w:rPr>
                      <w:t xml:space="preserve">| zaaknummer </w:t>
                    </w:r>
                    <w:r w:rsidR="00C61E13">
                      <w:rPr>
                        <w:rStyle w:val="Huisstijl-Rapportkoptekst"/>
                      </w:rPr>
                      <w:t>31204894</w:t>
                    </w:r>
                    <w:r w:rsidRPr="00EE4917">
                      <w:rPr>
                        <w:rStyle w:val="Huisstijl-Rapportkoptekst"/>
                      </w:rPr>
                      <w:t xml:space="preserve"> </w:t>
                    </w:r>
                    <w:sdt>
                      <w:sdtPr>
                        <w:alias w:val="Report Date"/>
                        <w:tag w:val="Report_Date"/>
                        <w:id w:val="1488976618"/>
                        <w:showingPlcHdr/>
                        <w:dataBinding w:prefixMappings="xmlns:dg='http://docgen.org/date' " w:xpath="/dg:DocgenData[1]/dg:Report_Date[1]" w:storeItemID="{579EB482-EC60-4B22-9135-52CD6711C3C4}"/>
                        <w:date w:fullDate="2019-07-0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 xml:space="preserve">     </w:t>
                        </w:r>
                      </w:sdtContent>
                    </w:sdt>
                    <w:r>
                      <w:t xml:space="preserve"> </w:t>
                    </w:r>
                    <w:r w:rsidRPr="00152C53">
                      <w:rPr>
                        <w:rStyle w:val="Verborgentekst0"/>
                        <w:rFonts w:eastAsia="DejaVu Sans"/>
                      </w:rPr>
                      <w:t>vul versiedatum in</w:t>
                    </w:r>
                  </w:p>
                  <w:p w14:paraId="793C86C1" w14:textId="77777777" w:rsidR="00FD3BAC" w:rsidRPr="00EE4917" w:rsidRDefault="00FD3BAC" w:rsidP="0028616F">
                    <w:pPr>
                      <w:pStyle w:val="Huisstijl-KopregelRapport"/>
                      <w:rPr>
                        <w:rStyle w:val="Huisstijl-Rapportkopteks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6EBD44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5111FE3"/>
    <w:multiLevelType w:val="hybridMultilevel"/>
    <w:tmpl w:val="348AF91E"/>
    <w:lvl w:ilvl="0" w:tplc="E6A29A4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0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12" w15:restartNumberingAfterBreak="0">
    <w:nsid w:val="05BB024C"/>
    <w:multiLevelType w:val="hybridMultilevel"/>
    <w:tmpl w:val="986CFB7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C7630F"/>
    <w:multiLevelType w:val="multilevel"/>
    <w:tmpl w:val="4CBC4344"/>
    <w:styleLink w:val="1111111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07810846"/>
    <w:multiLevelType w:val="hybridMultilevel"/>
    <w:tmpl w:val="344232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57F50"/>
    <w:multiLevelType w:val="hybridMultilevel"/>
    <w:tmpl w:val="E16EC7B4"/>
    <w:lvl w:ilvl="0" w:tplc="5CE06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63D60"/>
    <w:multiLevelType w:val="hybridMultilevel"/>
    <w:tmpl w:val="B6347B08"/>
    <w:lvl w:ilvl="0" w:tplc="679ADEB8">
      <w:start w:val="1"/>
      <w:numFmt w:val="bullet"/>
      <w:lvlRestart w:val="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EA25C1"/>
    <w:multiLevelType w:val="hybridMultilevel"/>
    <w:tmpl w:val="2CAE771E"/>
    <w:lvl w:ilvl="0" w:tplc="82124B5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8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20" w15:restartNumberingAfterBreak="0">
    <w:nsid w:val="13776ACB"/>
    <w:multiLevelType w:val="hybridMultilevel"/>
    <w:tmpl w:val="5524DADA"/>
    <w:lvl w:ilvl="0" w:tplc="7292DFE0">
      <w:start w:val="1"/>
      <w:numFmt w:val="lowerLetter"/>
      <w:pStyle w:val="opsomming-letter"/>
      <w:lvlText w:val="%1."/>
      <w:lvlJc w:val="left"/>
      <w:pPr>
        <w:tabs>
          <w:tab w:val="num" w:pos="380"/>
        </w:tabs>
        <w:ind w:left="380" w:hanging="380"/>
      </w:pPr>
      <w:rPr>
        <w:rFonts w:ascii="Verdana" w:hAnsi="Verdana" w:cs="Times New Roman" w:hint="default"/>
        <w:b w:val="0"/>
        <w:i w:val="0"/>
        <w:sz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5E81653"/>
    <w:multiLevelType w:val="multilevel"/>
    <w:tmpl w:val="3870963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/>
        <w:i w:val="0"/>
        <w:sz w:val="18"/>
        <w:szCs w:val="18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838564B"/>
    <w:multiLevelType w:val="hybridMultilevel"/>
    <w:tmpl w:val="0338F18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8AD562A"/>
    <w:multiLevelType w:val="hybridMultilevel"/>
    <w:tmpl w:val="98A0B6A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D0A2D83"/>
    <w:multiLevelType w:val="hybridMultilevel"/>
    <w:tmpl w:val="A65C913C"/>
    <w:lvl w:ilvl="0" w:tplc="0E38B5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860916"/>
    <w:multiLevelType w:val="hybridMultilevel"/>
    <w:tmpl w:val="8800DA9C"/>
    <w:lvl w:ilvl="0" w:tplc="04130019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7" w15:restartNumberingAfterBreak="0">
    <w:nsid w:val="1FE014AB"/>
    <w:multiLevelType w:val="hybridMultilevel"/>
    <w:tmpl w:val="2EF0F6E0"/>
    <w:lvl w:ilvl="0" w:tplc="B628A9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9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1A855F5"/>
    <w:multiLevelType w:val="hybridMultilevel"/>
    <w:tmpl w:val="0B2257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423EAD"/>
    <w:multiLevelType w:val="hybridMultilevel"/>
    <w:tmpl w:val="74DCB8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41690D"/>
    <w:multiLevelType w:val="hybridMultilevel"/>
    <w:tmpl w:val="DD8CC03A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4" w15:restartNumberingAfterBreak="0">
    <w:nsid w:val="281974D7"/>
    <w:multiLevelType w:val="hybridMultilevel"/>
    <w:tmpl w:val="7588677A"/>
    <w:lvl w:ilvl="0" w:tplc="6AEC4914">
      <w:start w:val="1"/>
      <w:numFmt w:val="bullet"/>
      <w:pStyle w:val="VSPko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91131A9"/>
    <w:multiLevelType w:val="hybridMultilevel"/>
    <w:tmpl w:val="ADB6AE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7" w15:restartNumberingAfterBreak="0">
    <w:nsid w:val="2C294FFB"/>
    <w:multiLevelType w:val="hybridMultilevel"/>
    <w:tmpl w:val="8200D80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0BF52D2"/>
    <w:multiLevelType w:val="hybridMultilevel"/>
    <w:tmpl w:val="D076DD5E"/>
    <w:lvl w:ilvl="0" w:tplc="04130001">
      <w:start w:val="1"/>
      <w:numFmt w:val="bullet"/>
      <w:pStyle w:val="Normaal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69E4EF8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9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40" w15:restartNumberingAfterBreak="0">
    <w:nsid w:val="31CB79D8"/>
    <w:multiLevelType w:val="multilevel"/>
    <w:tmpl w:val="06962652"/>
    <w:numStyleLink w:val="Lijststijl"/>
  </w:abstractNum>
  <w:abstractNum w:abstractNumId="41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2" w15:restartNumberingAfterBreak="0">
    <w:nsid w:val="33852C02"/>
    <w:multiLevelType w:val="hybridMultilevel"/>
    <w:tmpl w:val="0B2257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4" w15:restartNumberingAfterBreak="0">
    <w:nsid w:val="37282E24"/>
    <w:multiLevelType w:val="hybridMultilevel"/>
    <w:tmpl w:val="A1327336"/>
    <w:lvl w:ilvl="0" w:tplc="FFFFFFFF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0D62433"/>
    <w:multiLevelType w:val="hybridMultilevel"/>
    <w:tmpl w:val="C39A62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0E6DC4"/>
    <w:multiLevelType w:val="hybridMultilevel"/>
    <w:tmpl w:val="35C06A02"/>
    <w:lvl w:ilvl="0" w:tplc="DFAA171E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7D716E"/>
    <w:multiLevelType w:val="hybridMultilevel"/>
    <w:tmpl w:val="BCB85EC2"/>
    <w:lvl w:ilvl="0" w:tplc="FFFFFFFF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48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46236C62"/>
    <w:multiLevelType w:val="multilevel"/>
    <w:tmpl w:val="0413001D"/>
    <w:styleLink w:val="Artikelsectie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0" w15:restartNumberingAfterBreak="0">
    <w:nsid w:val="4626679E"/>
    <w:multiLevelType w:val="multilevel"/>
    <w:tmpl w:val="3DDC8DAC"/>
    <w:lvl w:ilvl="0">
      <w:start w:val="1"/>
      <w:numFmt w:val="decimal"/>
      <w:pStyle w:val="Heading11"/>
      <w:lvlText w:val="%1"/>
      <w:lvlJc w:val="left"/>
      <w:pPr>
        <w:ind w:left="432" w:hanging="432"/>
      </w:pPr>
      <w:rPr>
        <w:rFonts w:cs="Times New Roman"/>
        <w:sz w:val="24"/>
        <w:szCs w:val="24"/>
      </w:rPr>
    </w:lvl>
    <w:lvl w:ilvl="1">
      <w:start w:val="1"/>
      <w:numFmt w:val="decimal"/>
      <w:pStyle w:val="Heading21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1" w15:restartNumberingAfterBreak="0">
    <w:nsid w:val="49E21C2F"/>
    <w:multiLevelType w:val="hybridMultilevel"/>
    <w:tmpl w:val="C07E567E"/>
    <w:lvl w:ilvl="0" w:tplc="04130001">
      <w:start w:val="1"/>
      <w:numFmt w:val="bullet"/>
      <w:lvlText w:val=""/>
      <w:lvlJc w:val="left"/>
      <w:pPr>
        <w:tabs>
          <w:tab w:val="num" w:pos="372"/>
        </w:tabs>
        <w:ind w:left="37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-348"/>
        </w:tabs>
        <w:ind w:left="-34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72"/>
        </w:tabs>
        <w:ind w:left="37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092"/>
        </w:tabs>
        <w:ind w:left="109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812"/>
        </w:tabs>
        <w:ind w:left="181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32"/>
        </w:tabs>
        <w:ind w:left="253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52"/>
        </w:tabs>
        <w:ind w:left="32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72"/>
        </w:tabs>
        <w:ind w:left="39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92"/>
        </w:tabs>
        <w:ind w:left="4692" w:hanging="180"/>
      </w:pPr>
    </w:lvl>
  </w:abstractNum>
  <w:abstractNum w:abstractNumId="52" w15:restartNumberingAfterBreak="0">
    <w:nsid w:val="4A18400C"/>
    <w:multiLevelType w:val="hybridMultilevel"/>
    <w:tmpl w:val="A0B614EA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EBF379E"/>
    <w:multiLevelType w:val="hybridMultilevel"/>
    <w:tmpl w:val="B8809D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11D14BA"/>
    <w:multiLevelType w:val="multilevel"/>
    <w:tmpl w:val="87C86390"/>
    <w:styleLink w:val="opsommingintekst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pacing w:val="5"/>
        <w:sz w:val="19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C54340"/>
    <w:multiLevelType w:val="hybridMultilevel"/>
    <w:tmpl w:val="53D44422"/>
    <w:lvl w:ilvl="0" w:tplc="73808190">
      <w:start w:val="1"/>
      <w:numFmt w:val="bullet"/>
      <w:pStyle w:val="Lijstmetafbeeldingen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363"/>
        </w:tabs>
        <w:ind w:left="1363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2803"/>
        </w:tabs>
        <w:ind w:left="2803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4963"/>
        </w:tabs>
        <w:ind w:left="4963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</w:rPr>
    </w:lvl>
  </w:abstractNum>
  <w:abstractNum w:abstractNumId="56" w15:restartNumberingAfterBreak="0">
    <w:nsid w:val="52C8006A"/>
    <w:multiLevelType w:val="hybridMultilevel"/>
    <w:tmpl w:val="1C960DD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34548BF"/>
    <w:multiLevelType w:val="hybridMultilevel"/>
    <w:tmpl w:val="55D42EDC"/>
    <w:lvl w:ilvl="0" w:tplc="0413000F">
      <w:start w:val="1"/>
      <w:numFmt w:val="none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4894C4F"/>
    <w:multiLevelType w:val="hybridMultilevel"/>
    <w:tmpl w:val="F3B0356E"/>
    <w:lvl w:ilvl="0" w:tplc="B4E8D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0" w15:restartNumberingAfterBreak="0">
    <w:nsid w:val="5CAF5CA3"/>
    <w:multiLevelType w:val="multilevel"/>
    <w:tmpl w:val="9788CD12"/>
    <w:lvl w:ilvl="0">
      <w:start w:val="1"/>
      <w:numFmt w:val="lower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</w:rPr>
    </w:lvl>
    <w:lvl w:ilvl="1">
      <w:start w:val="1"/>
      <w:numFmt w:val="decimal"/>
      <w:pStyle w:val="Opsomming-cijfer3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b w:val="0"/>
        <w:i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MS PGothic" w:hint="default"/>
      </w:rPr>
    </w:lvl>
    <w:lvl w:ilvl="3">
      <w:start w:val="1"/>
      <w:numFmt w:val="decimal"/>
      <w:lvlRestart w:val="0"/>
      <w:lvlText w:val="%3%1.%2..%4"/>
      <w:lvlJc w:val="left"/>
      <w:pPr>
        <w:tabs>
          <w:tab w:val="num" w:pos="1021"/>
        </w:tabs>
        <w:ind w:left="1021" w:hanging="1021"/>
      </w:pPr>
      <w:rPr>
        <w:rFonts w:cs="MS PGothic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MS PGothic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MS P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MS P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MS P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MS PGothic" w:hint="default"/>
      </w:rPr>
    </w:lvl>
  </w:abstractNum>
  <w:abstractNum w:abstractNumId="61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62" w15:restartNumberingAfterBreak="0">
    <w:nsid w:val="629B2913"/>
    <w:multiLevelType w:val="hybridMultilevel"/>
    <w:tmpl w:val="0CEE7E7E"/>
    <w:lvl w:ilvl="0" w:tplc="FCA63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7E1B1E"/>
    <w:multiLevelType w:val="hybridMultilevel"/>
    <w:tmpl w:val="2AFA113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4B718AF"/>
    <w:multiLevelType w:val="hybridMultilevel"/>
    <w:tmpl w:val="49AA86B6"/>
    <w:lvl w:ilvl="0" w:tplc="FFFFFFFF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CF1AC1"/>
    <w:multiLevelType w:val="hybridMultilevel"/>
    <w:tmpl w:val="23FA92BA"/>
    <w:lvl w:ilvl="0" w:tplc="0413000B">
      <w:start w:val="1"/>
      <w:numFmt w:val="bullet"/>
      <w:lvlText w:val=""/>
      <w:lvlJc w:val="left"/>
      <w:pPr>
        <w:ind w:left="1891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66" w15:restartNumberingAfterBreak="0">
    <w:nsid w:val="654F6224"/>
    <w:multiLevelType w:val="hybridMultilevel"/>
    <w:tmpl w:val="595458E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 w15:restartNumberingAfterBreak="0">
    <w:nsid w:val="65F53FD3"/>
    <w:multiLevelType w:val="hybridMultilevel"/>
    <w:tmpl w:val="E42ACFCA"/>
    <w:lvl w:ilvl="0" w:tplc="CF9C0FE8">
      <w:start w:val="1"/>
      <w:numFmt w:val="decimal"/>
      <w:pStyle w:val="nummering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DB21B46"/>
    <w:multiLevelType w:val="hybridMultilevel"/>
    <w:tmpl w:val="FEF6BA58"/>
    <w:lvl w:ilvl="0" w:tplc="0413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9" w15:restartNumberingAfterBreak="0">
    <w:nsid w:val="70360A51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70" w15:restartNumberingAfterBreak="0">
    <w:nsid w:val="72865979"/>
    <w:multiLevelType w:val="hybridMultilevel"/>
    <w:tmpl w:val="44283A46"/>
    <w:lvl w:ilvl="0" w:tplc="6898F68E">
      <w:start w:val="1"/>
      <w:numFmt w:val="decimal"/>
      <w:pStyle w:val="VSProcesKop1"/>
      <w:lvlText w:val="%1."/>
      <w:lvlJc w:val="left"/>
      <w:pPr>
        <w:ind w:left="720" w:hanging="360"/>
      </w:pPr>
      <w:rPr>
        <w:rFonts w:cs="Times New Roman"/>
      </w:rPr>
    </w:lvl>
    <w:lvl w:ilvl="1" w:tplc="3C6418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DCD1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6805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C428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404C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AE5D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6E5E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5C29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5256F60"/>
    <w:multiLevelType w:val="multilevel"/>
    <w:tmpl w:val="07C20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5E65239"/>
    <w:multiLevelType w:val="hybridMultilevel"/>
    <w:tmpl w:val="52AAC2E4"/>
    <w:lvl w:ilvl="0" w:tplc="4B10302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Courier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73" w15:restartNumberingAfterBreak="0">
    <w:nsid w:val="7695722F"/>
    <w:multiLevelType w:val="multilevel"/>
    <w:tmpl w:val="0413001F"/>
    <w:styleLink w:val="1ai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74" w15:restartNumberingAfterBreak="0">
    <w:nsid w:val="7CB50AF2"/>
    <w:multiLevelType w:val="hybridMultilevel"/>
    <w:tmpl w:val="268E90D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628685">
    <w:abstractNumId w:val="9"/>
  </w:num>
  <w:num w:numId="2" w16cid:durableId="1002972081">
    <w:abstractNumId w:val="7"/>
  </w:num>
  <w:num w:numId="3" w16cid:durableId="374014638">
    <w:abstractNumId w:val="6"/>
  </w:num>
  <w:num w:numId="4" w16cid:durableId="492187371">
    <w:abstractNumId w:val="5"/>
  </w:num>
  <w:num w:numId="5" w16cid:durableId="51198836">
    <w:abstractNumId w:val="4"/>
  </w:num>
  <w:num w:numId="6" w16cid:durableId="1206679139">
    <w:abstractNumId w:val="8"/>
  </w:num>
  <w:num w:numId="7" w16cid:durableId="98527666">
    <w:abstractNumId w:val="3"/>
  </w:num>
  <w:num w:numId="8" w16cid:durableId="85076008">
    <w:abstractNumId w:val="2"/>
  </w:num>
  <w:num w:numId="9" w16cid:durableId="1983070696">
    <w:abstractNumId w:val="1"/>
  </w:num>
  <w:num w:numId="10" w16cid:durableId="1663194895">
    <w:abstractNumId w:val="0"/>
  </w:num>
  <w:num w:numId="11" w16cid:durableId="1074622754">
    <w:abstractNumId w:val="43"/>
  </w:num>
  <w:num w:numId="12" w16cid:durableId="347411349">
    <w:abstractNumId w:val="69"/>
  </w:num>
  <w:num w:numId="13" w16cid:durableId="1216163955">
    <w:abstractNumId w:val="59"/>
  </w:num>
  <w:num w:numId="14" w16cid:durableId="681592025">
    <w:abstractNumId w:val="21"/>
  </w:num>
  <w:num w:numId="15" w16cid:durableId="932858957">
    <w:abstractNumId w:val="41"/>
  </w:num>
  <w:num w:numId="16" w16cid:durableId="1513688935">
    <w:abstractNumId w:val="61"/>
  </w:num>
  <w:num w:numId="17" w16cid:durableId="297225770">
    <w:abstractNumId w:val="13"/>
  </w:num>
  <w:num w:numId="18" w16cid:durableId="108092927">
    <w:abstractNumId w:val="73"/>
  </w:num>
  <w:num w:numId="19" w16cid:durableId="1039277036">
    <w:abstractNumId w:val="49"/>
  </w:num>
  <w:num w:numId="20" w16cid:durableId="1423181144">
    <w:abstractNumId w:val="36"/>
  </w:num>
  <w:num w:numId="21" w16cid:durableId="955798306">
    <w:abstractNumId w:val="33"/>
  </w:num>
  <w:num w:numId="22" w16cid:durableId="2136554750">
    <w:abstractNumId w:val="48"/>
  </w:num>
  <w:num w:numId="23" w16cid:durableId="1908805705">
    <w:abstractNumId w:val="29"/>
  </w:num>
  <w:num w:numId="24" w16cid:durableId="731345641">
    <w:abstractNumId w:val="15"/>
  </w:num>
  <w:num w:numId="25" w16cid:durableId="1235824545">
    <w:abstractNumId w:val="22"/>
  </w:num>
  <w:num w:numId="26" w16cid:durableId="337539675">
    <w:abstractNumId w:val="57"/>
  </w:num>
  <w:num w:numId="27" w16cid:durableId="271328059">
    <w:abstractNumId w:val="34"/>
  </w:num>
  <w:num w:numId="28" w16cid:durableId="1419403170">
    <w:abstractNumId w:val="63"/>
  </w:num>
  <w:num w:numId="29" w16cid:durableId="1816333141">
    <w:abstractNumId w:val="53"/>
  </w:num>
  <w:num w:numId="30" w16cid:durableId="42558370">
    <w:abstractNumId w:val="56"/>
  </w:num>
  <w:num w:numId="31" w16cid:durableId="42027436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2" w16cid:durableId="640310559">
    <w:abstractNumId w:val="27"/>
  </w:num>
  <w:num w:numId="33" w16cid:durableId="46074780">
    <w:abstractNumId w:val="16"/>
  </w:num>
  <w:num w:numId="34" w16cid:durableId="333459536">
    <w:abstractNumId w:val="66"/>
  </w:num>
  <w:num w:numId="35" w16cid:durableId="1283732644">
    <w:abstractNumId w:val="67"/>
  </w:num>
  <w:num w:numId="36" w16cid:durableId="1158110718">
    <w:abstractNumId w:val="12"/>
  </w:num>
  <w:num w:numId="37" w16cid:durableId="1748914680">
    <w:abstractNumId w:val="24"/>
  </w:num>
  <w:num w:numId="38" w16cid:durableId="762919969">
    <w:abstractNumId w:val="68"/>
  </w:num>
  <w:num w:numId="39" w16cid:durableId="1139419734">
    <w:abstractNumId w:val="72"/>
  </w:num>
  <w:num w:numId="40" w16cid:durableId="270746734">
    <w:abstractNumId w:val="44"/>
  </w:num>
  <w:num w:numId="41" w16cid:durableId="689457327">
    <w:abstractNumId w:val="17"/>
  </w:num>
  <w:num w:numId="42" w16cid:durableId="1775128196">
    <w:abstractNumId w:val="47"/>
  </w:num>
  <w:num w:numId="43" w16cid:durableId="709259346">
    <w:abstractNumId w:val="26"/>
  </w:num>
  <w:num w:numId="44" w16cid:durableId="1941914349">
    <w:abstractNumId w:val="51"/>
  </w:num>
  <w:num w:numId="45" w16cid:durableId="1008404692">
    <w:abstractNumId w:val="20"/>
  </w:num>
  <w:num w:numId="46" w16cid:durableId="1081947239">
    <w:abstractNumId w:val="55"/>
  </w:num>
  <w:num w:numId="47" w16cid:durableId="587887477">
    <w:abstractNumId w:val="64"/>
  </w:num>
  <w:num w:numId="48" w16cid:durableId="287244692">
    <w:abstractNumId w:val="46"/>
  </w:num>
  <w:num w:numId="49" w16cid:durableId="83381809">
    <w:abstractNumId w:val="60"/>
    <w:lvlOverride w:ilvl="0">
      <w:startOverride w:val="1"/>
    </w:lvlOverride>
  </w:num>
  <w:num w:numId="50" w16cid:durableId="1688948638">
    <w:abstractNumId w:val="38"/>
  </w:num>
  <w:num w:numId="51" w16cid:durableId="1242448903">
    <w:abstractNumId w:val="50"/>
  </w:num>
  <w:num w:numId="52" w16cid:durableId="217254406">
    <w:abstractNumId w:val="70"/>
  </w:num>
  <w:num w:numId="53" w16cid:durableId="1467816573">
    <w:abstractNumId w:val="19"/>
  </w:num>
  <w:num w:numId="54" w16cid:durableId="1373265526">
    <w:abstractNumId w:val="18"/>
  </w:num>
  <w:num w:numId="55" w16cid:durableId="1394811200">
    <w:abstractNumId w:val="40"/>
  </w:num>
  <w:num w:numId="56" w16cid:durableId="966787423">
    <w:abstractNumId w:val="54"/>
  </w:num>
  <w:num w:numId="57" w16cid:durableId="182014734">
    <w:abstractNumId w:val="74"/>
  </w:num>
  <w:num w:numId="58" w16cid:durableId="816847659">
    <w:abstractNumId w:val="58"/>
  </w:num>
  <w:num w:numId="59" w16cid:durableId="919868699">
    <w:abstractNumId w:val="30"/>
  </w:num>
  <w:num w:numId="60" w16cid:durableId="383722812">
    <w:abstractNumId w:val="42"/>
  </w:num>
  <w:num w:numId="61" w16cid:durableId="1709836910">
    <w:abstractNumId w:val="35"/>
  </w:num>
  <w:num w:numId="62" w16cid:durableId="79909724">
    <w:abstractNumId w:val="65"/>
  </w:num>
  <w:num w:numId="63" w16cid:durableId="1635255627">
    <w:abstractNumId w:val="31"/>
  </w:num>
  <w:num w:numId="64" w16cid:durableId="1180581887">
    <w:abstractNumId w:val="14"/>
  </w:num>
  <w:num w:numId="65" w16cid:durableId="1272709873">
    <w:abstractNumId w:val="11"/>
  </w:num>
  <w:num w:numId="66" w16cid:durableId="1499881424">
    <w:abstractNumId w:val="52"/>
  </w:num>
  <w:num w:numId="67" w16cid:durableId="221723566">
    <w:abstractNumId w:val="23"/>
  </w:num>
  <w:num w:numId="68" w16cid:durableId="1303540150">
    <w:abstractNumId w:val="25"/>
  </w:num>
  <w:num w:numId="69" w16cid:durableId="227347814">
    <w:abstractNumId w:val="3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729155878">
    <w:abstractNumId w:val="37"/>
  </w:num>
  <w:num w:numId="71" w16cid:durableId="1261598792">
    <w:abstractNumId w:val="67"/>
    <w:lvlOverride w:ilvl="0">
      <w:startOverride w:val="1"/>
    </w:lvlOverride>
  </w:num>
  <w:num w:numId="72" w16cid:durableId="490145516">
    <w:abstractNumId w:val="62"/>
  </w:num>
  <w:num w:numId="73" w16cid:durableId="1022586914">
    <w:abstractNumId w:val="32"/>
  </w:num>
  <w:num w:numId="74" w16cid:durableId="393742822">
    <w:abstractNumId w:val="39"/>
  </w:num>
  <w:num w:numId="75" w16cid:durableId="1207185251">
    <w:abstractNumId w:val="45"/>
  </w:num>
  <w:num w:numId="76" w16cid:durableId="731581873">
    <w:abstractNumId w:val="71"/>
  </w:num>
  <w:num w:numId="77" w16cid:durableId="34957612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2786065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1018864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8784671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8162932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260424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9818488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98593807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70350877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731739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7561328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89762655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88186940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87732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8220772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21009817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96820230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84043763">
    <w:abstractNumId w:val="28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64A"/>
    <w:rsid w:val="00001A49"/>
    <w:rsid w:val="00001F43"/>
    <w:rsid w:val="00002D88"/>
    <w:rsid w:val="000046C8"/>
    <w:rsid w:val="00005669"/>
    <w:rsid w:val="00006AC7"/>
    <w:rsid w:val="00011125"/>
    <w:rsid w:val="00016317"/>
    <w:rsid w:val="00017327"/>
    <w:rsid w:val="00020E4E"/>
    <w:rsid w:val="0002155D"/>
    <w:rsid w:val="00035070"/>
    <w:rsid w:val="000354AB"/>
    <w:rsid w:val="00036374"/>
    <w:rsid w:val="000372AE"/>
    <w:rsid w:val="0004406D"/>
    <w:rsid w:val="00045240"/>
    <w:rsid w:val="0004764F"/>
    <w:rsid w:val="00047695"/>
    <w:rsid w:val="00050E3C"/>
    <w:rsid w:val="0005577E"/>
    <w:rsid w:val="00055EE1"/>
    <w:rsid w:val="00060311"/>
    <w:rsid w:val="00060371"/>
    <w:rsid w:val="000626B2"/>
    <w:rsid w:val="00064A78"/>
    <w:rsid w:val="00067DC7"/>
    <w:rsid w:val="00072961"/>
    <w:rsid w:val="000804BD"/>
    <w:rsid w:val="00081864"/>
    <w:rsid w:val="000838A8"/>
    <w:rsid w:val="0008714C"/>
    <w:rsid w:val="00095140"/>
    <w:rsid w:val="00095244"/>
    <w:rsid w:val="000960F2"/>
    <w:rsid w:val="00096792"/>
    <w:rsid w:val="00096799"/>
    <w:rsid w:val="000A0907"/>
    <w:rsid w:val="000A37A4"/>
    <w:rsid w:val="000A429A"/>
    <w:rsid w:val="000A5D11"/>
    <w:rsid w:val="000A6328"/>
    <w:rsid w:val="000A75F9"/>
    <w:rsid w:val="000B033D"/>
    <w:rsid w:val="000B2ADC"/>
    <w:rsid w:val="000B35FE"/>
    <w:rsid w:val="000B59AA"/>
    <w:rsid w:val="000C16F2"/>
    <w:rsid w:val="000C4F0D"/>
    <w:rsid w:val="000D568E"/>
    <w:rsid w:val="000D6506"/>
    <w:rsid w:val="000E3CE5"/>
    <w:rsid w:val="000F4B3F"/>
    <w:rsid w:val="000F713C"/>
    <w:rsid w:val="00102B52"/>
    <w:rsid w:val="001039ED"/>
    <w:rsid w:val="001062AD"/>
    <w:rsid w:val="00106411"/>
    <w:rsid w:val="0010651C"/>
    <w:rsid w:val="00110BA1"/>
    <w:rsid w:val="00113588"/>
    <w:rsid w:val="001143E8"/>
    <w:rsid w:val="0011516D"/>
    <w:rsid w:val="0011702E"/>
    <w:rsid w:val="00117613"/>
    <w:rsid w:val="00125398"/>
    <w:rsid w:val="0013071C"/>
    <w:rsid w:val="0013243B"/>
    <w:rsid w:val="00137879"/>
    <w:rsid w:val="00140BF2"/>
    <w:rsid w:val="00144433"/>
    <w:rsid w:val="0014493A"/>
    <w:rsid w:val="00145BA9"/>
    <w:rsid w:val="00146C1E"/>
    <w:rsid w:val="001501A5"/>
    <w:rsid w:val="00152952"/>
    <w:rsid w:val="001636CC"/>
    <w:rsid w:val="0016502F"/>
    <w:rsid w:val="00170B7C"/>
    <w:rsid w:val="00173B9C"/>
    <w:rsid w:val="00174C02"/>
    <w:rsid w:val="00175784"/>
    <w:rsid w:val="00177A63"/>
    <w:rsid w:val="00185650"/>
    <w:rsid w:val="0019023B"/>
    <w:rsid w:val="001922D1"/>
    <w:rsid w:val="001976D3"/>
    <w:rsid w:val="001A17BB"/>
    <w:rsid w:val="001A267A"/>
    <w:rsid w:val="001A3594"/>
    <w:rsid w:val="001A598B"/>
    <w:rsid w:val="001A645E"/>
    <w:rsid w:val="001A6EC8"/>
    <w:rsid w:val="001A7B57"/>
    <w:rsid w:val="001B0563"/>
    <w:rsid w:val="001C003F"/>
    <w:rsid w:val="001C1D81"/>
    <w:rsid w:val="001C6E56"/>
    <w:rsid w:val="001D3C53"/>
    <w:rsid w:val="001D7186"/>
    <w:rsid w:val="001D7BC0"/>
    <w:rsid w:val="001E1921"/>
    <w:rsid w:val="001E1FDC"/>
    <w:rsid w:val="001E21FE"/>
    <w:rsid w:val="001E32E5"/>
    <w:rsid w:val="001E57B2"/>
    <w:rsid w:val="001E6108"/>
    <w:rsid w:val="001F058F"/>
    <w:rsid w:val="001F18D4"/>
    <w:rsid w:val="001F1EE9"/>
    <w:rsid w:val="001F64C3"/>
    <w:rsid w:val="002003D2"/>
    <w:rsid w:val="00203029"/>
    <w:rsid w:val="00206F8C"/>
    <w:rsid w:val="00207EE2"/>
    <w:rsid w:val="00215D42"/>
    <w:rsid w:val="00217A09"/>
    <w:rsid w:val="00220432"/>
    <w:rsid w:val="002204D1"/>
    <w:rsid w:val="002269D8"/>
    <w:rsid w:val="00226CC5"/>
    <w:rsid w:val="00232A5C"/>
    <w:rsid w:val="00233631"/>
    <w:rsid w:val="002341E8"/>
    <w:rsid w:val="002342E4"/>
    <w:rsid w:val="00237951"/>
    <w:rsid w:val="00246EDE"/>
    <w:rsid w:val="00247560"/>
    <w:rsid w:val="00247992"/>
    <w:rsid w:val="0025085B"/>
    <w:rsid w:val="00250C6B"/>
    <w:rsid w:val="00255980"/>
    <w:rsid w:val="002672FC"/>
    <w:rsid w:val="00267A09"/>
    <w:rsid w:val="00271C5A"/>
    <w:rsid w:val="002736EA"/>
    <w:rsid w:val="002745E7"/>
    <w:rsid w:val="00274CDD"/>
    <w:rsid w:val="0027526F"/>
    <w:rsid w:val="00276054"/>
    <w:rsid w:val="00276F1B"/>
    <w:rsid w:val="00281C76"/>
    <w:rsid w:val="002831C5"/>
    <w:rsid w:val="00283F29"/>
    <w:rsid w:val="00284256"/>
    <w:rsid w:val="0028616F"/>
    <w:rsid w:val="002869B7"/>
    <w:rsid w:val="002912FB"/>
    <w:rsid w:val="00291716"/>
    <w:rsid w:val="00294D2F"/>
    <w:rsid w:val="00294DFE"/>
    <w:rsid w:val="002A0774"/>
    <w:rsid w:val="002A3291"/>
    <w:rsid w:val="002A4D2D"/>
    <w:rsid w:val="002A55E9"/>
    <w:rsid w:val="002A6512"/>
    <w:rsid w:val="002B08F1"/>
    <w:rsid w:val="002C24FE"/>
    <w:rsid w:val="002C2E90"/>
    <w:rsid w:val="002C42C2"/>
    <w:rsid w:val="002D16B6"/>
    <w:rsid w:val="002D24E8"/>
    <w:rsid w:val="002D30BE"/>
    <w:rsid w:val="002D472A"/>
    <w:rsid w:val="002D4D56"/>
    <w:rsid w:val="002E0187"/>
    <w:rsid w:val="002E1A19"/>
    <w:rsid w:val="002E3E63"/>
    <w:rsid w:val="002E488B"/>
    <w:rsid w:val="002F5098"/>
    <w:rsid w:val="002F526D"/>
    <w:rsid w:val="002F62BA"/>
    <w:rsid w:val="002F6808"/>
    <w:rsid w:val="00311753"/>
    <w:rsid w:val="00317BB9"/>
    <w:rsid w:val="00317D6E"/>
    <w:rsid w:val="0032277E"/>
    <w:rsid w:val="00326CFB"/>
    <w:rsid w:val="00330E97"/>
    <w:rsid w:val="00335441"/>
    <w:rsid w:val="003364E3"/>
    <w:rsid w:val="003366DD"/>
    <w:rsid w:val="003369E3"/>
    <w:rsid w:val="003434FE"/>
    <w:rsid w:val="00343C75"/>
    <w:rsid w:val="00354B68"/>
    <w:rsid w:val="00356825"/>
    <w:rsid w:val="003673DA"/>
    <w:rsid w:val="00367BEB"/>
    <w:rsid w:val="003704DF"/>
    <w:rsid w:val="003722D2"/>
    <w:rsid w:val="003740CF"/>
    <w:rsid w:val="003817F3"/>
    <w:rsid w:val="00387974"/>
    <w:rsid w:val="0039043D"/>
    <w:rsid w:val="00391717"/>
    <w:rsid w:val="00391B12"/>
    <w:rsid w:val="00392A55"/>
    <w:rsid w:val="0039313B"/>
    <w:rsid w:val="0039681C"/>
    <w:rsid w:val="003968FB"/>
    <w:rsid w:val="003971CB"/>
    <w:rsid w:val="003A0039"/>
    <w:rsid w:val="003A0C5E"/>
    <w:rsid w:val="003B1AA9"/>
    <w:rsid w:val="003B2468"/>
    <w:rsid w:val="003B2723"/>
    <w:rsid w:val="003B4C70"/>
    <w:rsid w:val="003C21FF"/>
    <w:rsid w:val="003C405E"/>
    <w:rsid w:val="003C5BBE"/>
    <w:rsid w:val="003D5D90"/>
    <w:rsid w:val="003E04E9"/>
    <w:rsid w:val="003E0839"/>
    <w:rsid w:val="003E1D79"/>
    <w:rsid w:val="003E612F"/>
    <w:rsid w:val="003E6982"/>
    <w:rsid w:val="003F2657"/>
    <w:rsid w:val="003F539A"/>
    <w:rsid w:val="003F64D5"/>
    <w:rsid w:val="003F66BB"/>
    <w:rsid w:val="003F7E44"/>
    <w:rsid w:val="00401FBE"/>
    <w:rsid w:val="004021E6"/>
    <w:rsid w:val="0040471B"/>
    <w:rsid w:val="00405394"/>
    <w:rsid w:val="004055F7"/>
    <w:rsid w:val="00406C1F"/>
    <w:rsid w:val="00410833"/>
    <w:rsid w:val="004124E1"/>
    <w:rsid w:val="00421A8F"/>
    <w:rsid w:val="00422425"/>
    <w:rsid w:val="0043180F"/>
    <w:rsid w:val="00431C59"/>
    <w:rsid w:val="00433A69"/>
    <w:rsid w:val="00436713"/>
    <w:rsid w:val="0043708D"/>
    <w:rsid w:val="004375BB"/>
    <w:rsid w:val="00440033"/>
    <w:rsid w:val="00440F64"/>
    <w:rsid w:val="0044270C"/>
    <w:rsid w:val="00442D94"/>
    <w:rsid w:val="00446DD7"/>
    <w:rsid w:val="0044705D"/>
    <w:rsid w:val="00450D4F"/>
    <w:rsid w:val="0045366B"/>
    <w:rsid w:val="00456C3B"/>
    <w:rsid w:val="0046554E"/>
    <w:rsid w:val="00470ADF"/>
    <w:rsid w:val="00471314"/>
    <w:rsid w:val="00471861"/>
    <w:rsid w:val="00472BF5"/>
    <w:rsid w:val="00473366"/>
    <w:rsid w:val="00484FE5"/>
    <w:rsid w:val="00486418"/>
    <w:rsid w:val="0048707B"/>
    <w:rsid w:val="0048738C"/>
    <w:rsid w:val="00487F5A"/>
    <w:rsid w:val="0049554A"/>
    <w:rsid w:val="004A0764"/>
    <w:rsid w:val="004A2EEC"/>
    <w:rsid w:val="004A39E7"/>
    <w:rsid w:val="004A47AE"/>
    <w:rsid w:val="004A4B54"/>
    <w:rsid w:val="004A63A4"/>
    <w:rsid w:val="004A65EC"/>
    <w:rsid w:val="004B0DEB"/>
    <w:rsid w:val="004B2FD5"/>
    <w:rsid w:val="004B4E7F"/>
    <w:rsid w:val="004B65C3"/>
    <w:rsid w:val="004B6AF0"/>
    <w:rsid w:val="004B7D80"/>
    <w:rsid w:val="004C4EB1"/>
    <w:rsid w:val="004C6905"/>
    <w:rsid w:val="004C6D7F"/>
    <w:rsid w:val="004C7733"/>
    <w:rsid w:val="004D0C0B"/>
    <w:rsid w:val="004D2D41"/>
    <w:rsid w:val="004D7EB2"/>
    <w:rsid w:val="004E4BBD"/>
    <w:rsid w:val="004E4FF8"/>
    <w:rsid w:val="004E526E"/>
    <w:rsid w:val="004E7AE9"/>
    <w:rsid w:val="004F50EC"/>
    <w:rsid w:val="004F74C1"/>
    <w:rsid w:val="004F770D"/>
    <w:rsid w:val="004F7A19"/>
    <w:rsid w:val="00503E6C"/>
    <w:rsid w:val="00504009"/>
    <w:rsid w:val="0050681E"/>
    <w:rsid w:val="00507585"/>
    <w:rsid w:val="00511883"/>
    <w:rsid w:val="00521057"/>
    <w:rsid w:val="00521F15"/>
    <w:rsid w:val="0052614E"/>
    <w:rsid w:val="00532A63"/>
    <w:rsid w:val="00540D03"/>
    <w:rsid w:val="005420C9"/>
    <w:rsid w:val="0054234B"/>
    <w:rsid w:val="00542A79"/>
    <w:rsid w:val="00543DF0"/>
    <w:rsid w:val="00544A9B"/>
    <w:rsid w:val="00544B0A"/>
    <w:rsid w:val="0055416B"/>
    <w:rsid w:val="0055432E"/>
    <w:rsid w:val="00555015"/>
    <w:rsid w:val="00555346"/>
    <w:rsid w:val="00556523"/>
    <w:rsid w:val="00557848"/>
    <w:rsid w:val="00560B35"/>
    <w:rsid w:val="00562B75"/>
    <w:rsid w:val="00562CF5"/>
    <w:rsid w:val="0056308B"/>
    <w:rsid w:val="005637DC"/>
    <w:rsid w:val="005666D2"/>
    <w:rsid w:val="00566D65"/>
    <w:rsid w:val="00574657"/>
    <w:rsid w:val="00575C8E"/>
    <w:rsid w:val="00575EE3"/>
    <w:rsid w:val="00577F15"/>
    <w:rsid w:val="00581230"/>
    <w:rsid w:val="00586212"/>
    <w:rsid w:val="005921F6"/>
    <w:rsid w:val="0059271D"/>
    <w:rsid w:val="00592C4A"/>
    <w:rsid w:val="00593F5A"/>
    <w:rsid w:val="0059433C"/>
    <w:rsid w:val="0059572C"/>
    <w:rsid w:val="005973C5"/>
    <w:rsid w:val="005979F5"/>
    <w:rsid w:val="005A0C72"/>
    <w:rsid w:val="005A21AE"/>
    <w:rsid w:val="005A3239"/>
    <w:rsid w:val="005A7A48"/>
    <w:rsid w:val="005B33A9"/>
    <w:rsid w:val="005B3A23"/>
    <w:rsid w:val="005B5A1C"/>
    <w:rsid w:val="005C0684"/>
    <w:rsid w:val="005C131E"/>
    <w:rsid w:val="005C3416"/>
    <w:rsid w:val="005C66FE"/>
    <w:rsid w:val="005D2722"/>
    <w:rsid w:val="005D67B9"/>
    <w:rsid w:val="005E0652"/>
    <w:rsid w:val="005F025A"/>
    <w:rsid w:val="0060086C"/>
    <w:rsid w:val="00603E4E"/>
    <w:rsid w:val="0060626A"/>
    <w:rsid w:val="006104B1"/>
    <w:rsid w:val="00611010"/>
    <w:rsid w:val="00611717"/>
    <w:rsid w:val="006119B2"/>
    <w:rsid w:val="006133DE"/>
    <w:rsid w:val="00617431"/>
    <w:rsid w:val="00620D8A"/>
    <w:rsid w:val="0062184D"/>
    <w:rsid w:val="00623540"/>
    <w:rsid w:val="00623DC4"/>
    <w:rsid w:val="00626444"/>
    <w:rsid w:val="006348A6"/>
    <w:rsid w:val="0064074B"/>
    <w:rsid w:val="00642370"/>
    <w:rsid w:val="006431D0"/>
    <w:rsid w:val="006439F2"/>
    <w:rsid w:val="0064608C"/>
    <w:rsid w:val="006468AD"/>
    <w:rsid w:val="00647018"/>
    <w:rsid w:val="00653525"/>
    <w:rsid w:val="00655400"/>
    <w:rsid w:val="00665089"/>
    <w:rsid w:val="00667D8E"/>
    <w:rsid w:val="00670583"/>
    <w:rsid w:val="0067400B"/>
    <w:rsid w:val="00674735"/>
    <w:rsid w:val="00675A20"/>
    <w:rsid w:val="006811C7"/>
    <w:rsid w:val="00681449"/>
    <w:rsid w:val="00682F25"/>
    <w:rsid w:val="00683A6E"/>
    <w:rsid w:val="00687531"/>
    <w:rsid w:val="00694EAE"/>
    <w:rsid w:val="006964A2"/>
    <w:rsid w:val="006A0D26"/>
    <w:rsid w:val="006A175D"/>
    <w:rsid w:val="006A2D93"/>
    <w:rsid w:val="006A6C7D"/>
    <w:rsid w:val="006B0D35"/>
    <w:rsid w:val="006B1338"/>
    <w:rsid w:val="006B2AEA"/>
    <w:rsid w:val="006C0A3B"/>
    <w:rsid w:val="006C3B92"/>
    <w:rsid w:val="006C4340"/>
    <w:rsid w:val="006C4614"/>
    <w:rsid w:val="006D379F"/>
    <w:rsid w:val="006D40F1"/>
    <w:rsid w:val="006E014D"/>
    <w:rsid w:val="006E06AA"/>
    <w:rsid w:val="006E2D60"/>
    <w:rsid w:val="006E6456"/>
    <w:rsid w:val="006F027D"/>
    <w:rsid w:val="006F0742"/>
    <w:rsid w:val="006F5C36"/>
    <w:rsid w:val="006F7A64"/>
    <w:rsid w:val="00701E37"/>
    <w:rsid w:val="007024A2"/>
    <w:rsid w:val="00705891"/>
    <w:rsid w:val="0070787A"/>
    <w:rsid w:val="007126D4"/>
    <w:rsid w:val="00713C11"/>
    <w:rsid w:val="0072424B"/>
    <w:rsid w:val="00724C14"/>
    <w:rsid w:val="00727C39"/>
    <w:rsid w:val="00727FB2"/>
    <w:rsid w:val="007306B6"/>
    <w:rsid w:val="0073072B"/>
    <w:rsid w:val="00730A49"/>
    <w:rsid w:val="00733759"/>
    <w:rsid w:val="007471DC"/>
    <w:rsid w:val="00750720"/>
    <w:rsid w:val="0075187D"/>
    <w:rsid w:val="007558BF"/>
    <w:rsid w:val="0076024B"/>
    <w:rsid w:val="0076026A"/>
    <w:rsid w:val="00760C4C"/>
    <w:rsid w:val="00764398"/>
    <w:rsid w:val="007735A2"/>
    <w:rsid w:val="00773F55"/>
    <w:rsid w:val="00774E3E"/>
    <w:rsid w:val="007757AE"/>
    <w:rsid w:val="0078610E"/>
    <w:rsid w:val="00790195"/>
    <w:rsid w:val="00790B5D"/>
    <w:rsid w:val="007A2181"/>
    <w:rsid w:val="007A35EF"/>
    <w:rsid w:val="007A4175"/>
    <w:rsid w:val="007A63A0"/>
    <w:rsid w:val="007A6453"/>
    <w:rsid w:val="007B2722"/>
    <w:rsid w:val="007B34C2"/>
    <w:rsid w:val="007B740E"/>
    <w:rsid w:val="007C0DFD"/>
    <w:rsid w:val="007C5EAB"/>
    <w:rsid w:val="007C719E"/>
    <w:rsid w:val="007D0F18"/>
    <w:rsid w:val="007D3DFA"/>
    <w:rsid w:val="007E7B14"/>
    <w:rsid w:val="007E7CC8"/>
    <w:rsid w:val="007F19B9"/>
    <w:rsid w:val="007F1F7B"/>
    <w:rsid w:val="007F42A6"/>
    <w:rsid w:val="007F5DEC"/>
    <w:rsid w:val="007F7C07"/>
    <w:rsid w:val="008022FD"/>
    <w:rsid w:val="00802CC0"/>
    <w:rsid w:val="00804417"/>
    <w:rsid w:val="00806700"/>
    <w:rsid w:val="008067DB"/>
    <w:rsid w:val="00806FF4"/>
    <w:rsid w:val="00811CA5"/>
    <w:rsid w:val="00812299"/>
    <w:rsid w:val="00821481"/>
    <w:rsid w:val="008220D6"/>
    <w:rsid w:val="00822916"/>
    <w:rsid w:val="00822BF0"/>
    <w:rsid w:val="008308F6"/>
    <w:rsid w:val="008310BE"/>
    <w:rsid w:val="008317A2"/>
    <w:rsid w:val="008368C8"/>
    <w:rsid w:val="00842342"/>
    <w:rsid w:val="0084729F"/>
    <w:rsid w:val="00851613"/>
    <w:rsid w:val="008548F7"/>
    <w:rsid w:val="00861A78"/>
    <w:rsid w:val="0086400C"/>
    <w:rsid w:val="0086404B"/>
    <w:rsid w:val="008643B8"/>
    <w:rsid w:val="0086480C"/>
    <w:rsid w:val="0086489E"/>
    <w:rsid w:val="00866EA8"/>
    <w:rsid w:val="008732F6"/>
    <w:rsid w:val="008735FE"/>
    <w:rsid w:val="008745B7"/>
    <w:rsid w:val="00874714"/>
    <w:rsid w:val="00882C94"/>
    <w:rsid w:val="00885A93"/>
    <w:rsid w:val="00890068"/>
    <w:rsid w:val="00892C8F"/>
    <w:rsid w:val="0089606E"/>
    <w:rsid w:val="008A27A4"/>
    <w:rsid w:val="008A318E"/>
    <w:rsid w:val="008A635E"/>
    <w:rsid w:val="008B1A9B"/>
    <w:rsid w:val="008B1D95"/>
    <w:rsid w:val="008B57A9"/>
    <w:rsid w:val="008C164A"/>
    <w:rsid w:val="008C54D0"/>
    <w:rsid w:val="008C64C8"/>
    <w:rsid w:val="008C76E3"/>
    <w:rsid w:val="008D4F61"/>
    <w:rsid w:val="008E08BC"/>
    <w:rsid w:val="008E12E0"/>
    <w:rsid w:val="008E4C8A"/>
    <w:rsid w:val="008E6388"/>
    <w:rsid w:val="008F17F0"/>
    <w:rsid w:val="008F357B"/>
    <w:rsid w:val="008F45CE"/>
    <w:rsid w:val="00902352"/>
    <w:rsid w:val="009051EE"/>
    <w:rsid w:val="00906C1D"/>
    <w:rsid w:val="009072DA"/>
    <w:rsid w:val="009110B0"/>
    <w:rsid w:val="00914651"/>
    <w:rsid w:val="009173D4"/>
    <w:rsid w:val="00921B2D"/>
    <w:rsid w:val="00931A29"/>
    <w:rsid w:val="009326E6"/>
    <w:rsid w:val="009334C0"/>
    <w:rsid w:val="00940B55"/>
    <w:rsid w:val="009416EF"/>
    <w:rsid w:val="0094780B"/>
    <w:rsid w:val="00951581"/>
    <w:rsid w:val="009574C4"/>
    <w:rsid w:val="0096004B"/>
    <w:rsid w:val="009624D9"/>
    <w:rsid w:val="00962F35"/>
    <w:rsid w:val="009666FA"/>
    <w:rsid w:val="00966924"/>
    <w:rsid w:val="00966CFA"/>
    <w:rsid w:val="0096710B"/>
    <w:rsid w:val="00967C31"/>
    <w:rsid w:val="00973472"/>
    <w:rsid w:val="0097365D"/>
    <w:rsid w:val="009766FF"/>
    <w:rsid w:val="009769C3"/>
    <w:rsid w:val="0098033B"/>
    <w:rsid w:val="00983998"/>
    <w:rsid w:val="0099042A"/>
    <w:rsid w:val="00992EB9"/>
    <w:rsid w:val="00992FA1"/>
    <w:rsid w:val="009A5BA2"/>
    <w:rsid w:val="009A79AA"/>
    <w:rsid w:val="009A7E5A"/>
    <w:rsid w:val="009B2A79"/>
    <w:rsid w:val="009B3EA1"/>
    <w:rsid w:val="009B43B8"/>
    <w:rsid w:val="009C4B98"/>
    <w:rsid w:val="009D6D3B"/>
    <w:rsid w:val="009E09A7"/>
    <w:rsid w:val="009E325E"/>
    <w:rsid w:val="009F5398"/>
    <w:rsid w:val="009F7D89"/>
    <w:rsid w:val="009F7FCE"/>
    <w:rsid w:val="00A00C89"/>
    <w:rsid w:val="00A02F04"/>
    <w:rsid w:val="00A056AD"/>
    <w:rsid w:val="00A11D27"/>
    <w:rsid w:val="00A124CF"/>
    <w:rsid w:val="00A12739"/>
    <w:rsid w:val="00A13FAA"/>
    <w:rsid w:val="00A1677C"/>
    <w:rsid w:val="00A17145"/>
    <w:rsid w:val="00A2066B"/>
    <w:rsid w:val="00A2426D"/>
    <w:rsid w:val="00A25EB6"/>
    <w:rsid w:val="00A3027D"/>
    <w:rsid w:val="00A32775"/>
    <w:rsid w:val="00A3666D"/>
    <w:rsid w:val="00A36E8A"/>
    <w:rsid w:val="00A37601"/>
    <w:rsid w:val="00A42D71"/>
    <w:rsid w:val="00A5711B"/>
    <w:rsid w:val="00A575F2"/>
    <w:rsid w:val="00A57C2E"/>
    <w:rsid w:val="00A6220C"/>
    <w:rsid w:val="00A63BB4"/>
    <w:rsid w:val="00A713B6"/>
    <w:rsid w:val="00A750AA"/>
    <w:rsid w:val="00A76FB5"/>
    <w:rsid w:val="00A80F3A"/>
    <w:rsid w:val="00A8239D"/>
    <w:rsid w:val="00A82642"/>
    <w:rsid w:val="00A85E00"/>
    <w:rsid w:val="00A879EA"/>
    <w:rsid w:val="00A90C27"/>
    <w:rsid w:val="00A91843"/>
    <w:rsid w:val="00A95716"/>
    <w:rsid w:val="00A95CDF"/>
    <w:rsid w:val="00AA0EAB"/>
    <w:rsid w:val="00AA1461"/>
    <w:rsid w:val="00AA36AE"/>
    <w:rsid w:val="00AA4659"/>
    <w:rsid w:val="00AA5D73"/>
    <w:rsid w:val="00AA752B"/>
    <w:rsid w:val="00AB01FF"/>
    <w:rsid w:val="00AB305B"/>
    <w:rsid w:val="00AB41DB"/>
    <w:rsid w:val="00AC1CF4"/>
    <w:rsid w:val="00AC29A9"/>
    <w:rsid w:val="00AC5710"/>
    <w:rsid w:val="00AD33F8"/>
    <w:rsid w:val="00AD4093"/>
    <w:rsid w:val="00AD4202"/>
    <w:rsid w:val="00AD5CF3"/>
    <w:rsid w:val="00AD5E48"/>
    <w:rsid w:val="00AE1CB7"/>
    <w:rsid w:val="00AE2035"/>
    <w:rsid w:val="00AE28DD"/>
    <w:rsid w:val="00AE3F68"/>
    <w:rsid w:val="00AE77A2"/>
    <w:rsid w:val="00AF1CA0"/>
    <w:rsid w:val="00AF33E1"/>
    <w:rsid w:val="00AF40E0"/>
    <w:rsid w:val="00AF44AA"/>
    <w:rsid w:val="00AF71B7"/>
    <w:rsid w:val="00B007AA"/>
    <w:rsid w:val="00B00A28"/>
    <w:rsid w:val="00B07124"/>
    <w:rsid w:val="00B1450D"/>
    <w:rsid w:val="00B14877"/>
    <w:rsid w:val="00B157F7"/>
    <w:rsid w:val="00B15D05"/>
    <w:rsid w:val="00B16EEB"/>
    <w:rsid w:val="00B1732E"/>
    <w:rsid w:val="00B2577C"/>
    <w:rsid w:val="00B30671"/>
    <w:rsid w:val="00B31C88"/>
    <w:rsid w:val="00B3283A"/>
    <w:rsid w:val="00B401D8"/>
    <w:rsid w:val="00B41907"/>
    <w:rsid w:val="00B42C29"/>
    <w:rsid w:val="00B45EDE"/>
    <w:rsid w:val="00B47F20"/>
    <w:rsid w:val="00B57775"/>
    <w:rsid w:val="00B629EE"/>
    <w:rsid w:val="00B651B7"/>
    <w:rsid w:val="00B70726"/>
    <w:rsid w:val="00B74DD7"/>
    <w:rsid w:val="00B8048D"/>
    <w:rsid w:val="00B80B88"/>
    <w:rsid w:val="00B82043"/>
    <w:rsid w:val="00B82D00"/>
    <w:rsid w:val="00B849C5"/>
    <w:rsid w:val="00B852F1"/>
    <w:rsid w:val="00B90713"/>
    <w:rsid w:val="00B95268"/>
    <w:rsid w:val="00B96043"/>
    <w:rsid w:val="00BA10D1"/>
    <w:rsid w:val="00BA2C85"/>
    <w:rsid w:val="00BA5BD8"/>
    <w:rsid w:val="00BB100C"/>
    <w:rsid w:val="00BB1AEB"/>
    <w:rsid w:val="00BC0A95"/>
    <w:rsid w:val="00BC1BDF"/>
    <w:rsid w:val="00BC57DD"/>
    <w:rsid w:val="00BD0D16"/>
    <w:rsid w:val="00BD3DB9"/>
    <w:rsid w:val="00BD4E2A"/>
    <w:rsid w:val="00BE279C"/>
    <w:rsid w:val="00BF0766"/>
    <w:rsid w:val="00BF33ED"/>
    <w:rsid w:val="00C00109"/>
    <w:rsid w:val="00C025A0"/>
    <w:rsid w:val="00C029ED"/>
    <w:rsid w:val="00C03C29"/>
    <w:rsid w:val="00C05C85"/>
    <w:rsid w:val="00C0666C"/>
    <w:rsid w:val="00C07C12"/>
    <w:rsid w:val="00C10C30"/>
    <w:rsid w:val="00C2449F"/>
    <w:rsid w:val="00C26076"/>
    <w:rsid w:val="00C27121"/>
    <w:rsid w:val="00C2743A"/>
    <w:rsid w:val="00C30AF0"/>
    <w:rsid w:val="00C36D3D"/>
    <w:rsid w:val="00C402F6"/>
    <w:rsid w:val="00C404E0"/>
    <w:rsid w:val="00C45B77"/>
    <w:rsid w:val="00C47E94"/>
    <w:rsid w:val="00C546FC"/>
    <w:rsid w:val="00C57993"/>
    <w:rsid w:val="00C610C1"/>
    <w:rsid w:val="00C61E13"/>
    <w:rsid w:val="00C64F46"/>
    <w:rsid w:val="00C75B0C"/>
    <w:rsid w:val="00C75FF3"/>
    <w:rsid w:val="00C76143"/>
    <w:rsid w:val="00C81D49"/>
    <w:rsid w:val="00C8364A"/>
    <w:rsid w:val="00C836A5"/>
    <w:rsid w:val="00C87634"/>
    <w:rsid w:val="00CA0B3D"/>
    <w:rsid w:val="00CA390A"/>
    <w:rsid w:val="00CA3C58"/>
    <w:rsid w:val="00CA3D98"/>
    <w:rsid w:val="00CA62B8"/>
    <w:rsid w:val="00CB1ADB"/>
    <w:rsid w:val="00CB2F72"/>
    <w:rsid w:val="00CB4812"/>
    <w:rsid w:val="00CB5F6C"/>
    <w:rsid w:val="00CB6F61"/>
    <w:rsid w:val="00CC0780"/>
    <w:rsid w:val="00CC3F52"/>
    <w:rsid w:val="00CC44BA"/>
    <w:rsid w:val="00CC590D"/>
    <w:rsid w:val="00CD04F0"/>
    <w:rsid w:val="00CD324C"/>
    <w:rsid w:val="00CD5A04"/>
    <w:rsid w:val="00CD5EA8"/>
    <w:rsid w:val="00CE2266"/>
    <w:rsid w:val="00CE2B46"/>
    <w:rsid w:val="00CE2DCF"/>
    <w:rsid w:val="00CE445F"/>
    <w:rsid w:val="00CE5C3B"/>
    <w:rsid w:val="00CE7AA6"/>
    <w:rsid w:val="00CF0AD6"/>
    <w:rsid w:val="00CF32EE"/>
    <w:rsid w:val="00D00CD1"/>
    <w:rsid w:val="00D05567"/>
    <w:rsid w:val="00D141AB"/>
    <w:rsid w:val="00D14AF7"/>
    <w:rsid w:val="00D156D7"/>
    <w:rsid w:val="00D17B35"/>
    <w:rsid w:val="00D20B7D"/>
    <w:rsid w:val="00D21EEA"/>
    <w:rsid w:val="00D240F6"/>
    <w:rsid w:val="00D25D52"/>
    <w:rsid w:val="00D27BD3"/>
    <w:rsid w:val="00D31750"/>
    <w:rsid w:val="00D32D83"/>
    <w:rsid w:val="00D35628"/>
    <w:rsid w:val="00D45BD6"/>
    <w:rsid w:val="00D475A0"/>
    <w:rsid w:val="00D47762"/>
    <w:rsid w:val="00D47865"/>
    <w:rsid w:val="00D5050E"/>
    <w:rsid w:val="00D52C12"/>
    <w:rsid w:val="00D52EB7"/>
    <w:rsid w:val="00D539E7"/>
    <w:rsid w:val="00D53BB6"/>
    <w:rsid w:val="00D54410"/>
    <w:rsid w:val="00D54E69"/>
    <w:rsid w:val="00D61403"/>
    <w:rsid w:val="00D621E5"/>
    <w:rsid w:val="00D6271F"/>
    <w:rsid w:val="00D667E8"/>
    <w:rsid w:val="00D711B7"/>
    <w:rsid w:val="00D71DAF"/>
    <w:rsid w:val="00D72540"/>
    <w:rsid w:val="00D73AA9"/>
    <w:rsid w:val="00D742BC"/>
    <w:rsid w:val="00D748BF"/>
    <w:rsid w:val="00D7761C"/>
    <w:rsid w:val="00D80BE5"/>
    <w:rsid w:val="00D827DD"/>
    <w:rsid w:val="00D829B2"/>
    <w:rsid w:val="00D83E3F"/>
    <w:rsid w:val="00D873AC"/>
    <w:rsid w:val="00D91CC6"/>
    <w:rsid w:val="00D91D8F"/>
    <w:rsid w:val="00D927B1"/>
    <w:rsid w:val="00D943EC"/>
    <w:rsid w:val="00D94D7C"/>
    <w:rsid w:val="00D9541F"/>
    <w:rsid w:val="00D957F1"/>
    <w:rsid w:val="00DA5D7A"/>
    <w:rsid w:val="00DA5F63"/>
    <w:rsid w:val="00DA72C2"/>
    <w:rsid w:val="00DA7FC6"/>
    <w:rsid w:val="00DB0287"/>
    <w:rsid w:val="00DB5B52"/>
    <w:rsid w:val="00DC0A4E"/>
    <w:rsid w:val="00DC0ECC"/>
    <w:rsid w:val="00DC3DF6"/>
    <w:rsid w:val="00DC66E5"/>
    <w:rsid w:val="00DC697E"/>
    <w:rsid w:val="00DC75E2"/>
    <w:rsid w:val="00DD28BF"/>
    <w:rsid w:val="00DD53B6"/>
    <w:rsid w:val="00DD6A95"/>
    <w:rsid w:val="00DE1F1F"/>
    <w:rsid w:val="00DE60A4"/>
    <w:rsid w:val="00DE63AD"/>
    <w:rsid w:val="00DF4141"/>
    <w:rsid w:val="00DF7F82"/>
    <w:rsid w:val="00E03288"/>
    <w:rsid w:val="00E11D84"/>
    <w:rsid w:val="00E123EC"/>
    <w:rsid w:val="00E13DD6"/>
    <w:rsid w:val="00E16A80"/>
    <w:rsid w:val="00E22464"/>
    <w:rsid w:val="00E24B05"/>
    <w:rsid w:val="00E25626"/>
    <w:rsid w:val="00E32F93"/>
    <w:rsid w:val="00E3584B"/>
    <w:rsid w:val="00E3730C"/>
    <w:rsid w:val="00E4010E"/>
    <w:rsid w:val="00E40922"/>
    <w:rsid w:val="00E44436"/>
    <w:rsid w:val="00E45132"/>
    <w:rsid w:val="00E46122"/>
    <w:rsid w:val="00E47556"/>
    <w:rsid w:val="00E53F1F"/>
    <w:rsid w:val="00E60392"/>
    <w:rsid w:val="00E614B3"/>
    <w:rsid w:val="00E63D5C"/>
    <w:rsid w:val="00E64647"/>
    <w:rsid w:val="00E6740B"/>
    <w:rsid w:val="00E70136"/>
    <w:rsid w:val="00E758B2"/>
    <w:rsid w:val="00E75E65"/>
    <w:rsid w:val="00E8178C"/>
    <w:rsid w:val="00E832FD"/>
    <w:rsid w:val="00E834AC"/>
    <w:rsid w:val="00E92602"/>
    <w:rsid w:val="00E97571"/>
    <w:rsid w:val="00EA107E"/>
    <w:rsid w:val="00EA4DA2"/>
    <w:rsid w:val="00EA64C7"/>
    <w:rsid w:val="00EA6DE2"/>
    <w:rsid w:val="00EB143B"/>
    <w:rsid w:val="00EB5352"/>
    <w:rsid w:val="00EC2BA9"/>
    <w:rsid w:val="00EC3324"/>
    <w:rsid w:val="00EC3626"/>
    <w:rsid w:val="00EC64A1"/>
    <w:rsid w:val="00ED137C"/>
    <w:rsid w:val="00ED3177"/>
    <w:rsid w:val="00ED4220"/>
    <w:rsid w:val="00EE04EB"/>
    <w:rsid w:val="00EE2C61"/>
    <w:rsid w:val="00EE4917"/>
    <w:rsid w:val="00EE50A7"/>
    <w:rsid w:val="00EF381C"/>
    <w:rsid w:val="00EF44E9"/>
    <w:rsid w:val="00EF57A6"/>
    <w:rsid w:val="00F068A0"/>
    <w:rsid w:val="00F06CB3"/>
    <w:rsid w:val="00F075E1"/>
    <w:rsid w:val="00F07B6B"/>
    <w:rsid w:val="00F1111C"/>
    <w:rsid w:val="00F13D6A"/>
    <w:rsid w:val="00F14307"/>
    <w:rsid w:val="00F1511A"/>
    <w:rsid w:val="00F15517"/>
    <w:rsid w:val="00F2566E"/>
    <w:rsid w:val="00F25B43"/>
    <w:rsid w:val="00F26397"/>
    <w:rsid w:val="00F30918"/>
    <w:rsid w:val="00F32235"/>
    <w:rsid w:val="00F32C64"/>
    <w:rsid w:val="00F33060"/>
    <w:rsid w:val="00F34F24"/>
    <w:rsid w:val="00F35C24"/>
    <w:rsid w:val="00F400B2"/>
    <w:rsid w:val="00F424D0"/>
    <w:rsid w:val="00F61862"/>
    <w:rsid w:val="00F62560"/>
    <w:rsid w:val="00F626D5"/>
    <w:rsid w:val="00F62B04"/>
    <w:rsid w:val="00F64454"/>
    <w:rsid w:val="00F67CF8"/>
    <w:rsid w:val="00F72BE7"/>
    <w:rsid w:val="00F73034"/>
    <w:rsid w:val="00F743ED"/>
    <w:rsid w:val="00F764B5"/>
    <w:rsid w:val="00F8154D"/>
    <w:rsid w:val="00F81C47"/>
    <w:rsid w:val="00F85DB0"/>
    <w:rsid w:val="00F86A71"/>
    <w:rsid w:val="00F929BB"/>
    <w:rsid w:val="00F93451"/>
    <w:rsid w:val="00F95156"/>
    <w:rsid w:val="00F9559A"/>
    <w:rsid w:val="00F9747B"/>
    <w:rsid w:val="00F974F5"/>
    <w:rsid w:val="00F97C62"/>
    <w:rsid w:val="00FA312D"/>
    <w:rsid w:val="00FA4F99"/>
    <w:rsid w:val="00FA5E9C"/>
    <w:rsid w:val="00FA6D68"/>
    <w:rsid w:val="00FB0754"/>
    <w:rsid w:val="00FB13AC"/>
    <w:rsid w:val="00FB3955"/>
    <w:rsid w:val="00FB52C1"/>
    <w:rsid w:val="00FC01A1"/>
    <w:rsid w:val="00FC08A3"/>
    <w:rsid w:val="00FC1B83"/>
    <w:rsid w:val="00FC42D1"/>
    <w:rsid w:val="00FC50D5"/>
    <w:rsid w:val="00FC6AF4"/>
    <w:rsid w:val="00FC780C"/>
    <w:rsid w:val="00FD09A9"/>
    <w:rsid w:val="00FD1471"/>
    <w:rsid w:val="00FD22A4"/>
    <w:rsid w:val="00FD3534"/>
    <w:rsid w:val="00FD3BAC"/>
    <w:rsid w:val="00FD49A6"/>
    <w:rsid w:val="00FE1898"/>
    <w:rsid w:val="00FE23CF"/>
    <w:rsid w:val="00FE3563"/>
    <w:rsid w:val="00FE3566"/>
    <w:rsid w:val="00FE4498"/>
    <w:rsid w:val="00FE4A7F"/>
    <w:rsid w:val="00FE54C1"/>
    <w:rsid w:val="00FE552F"/>
    <w:rsid w:val="00FE694E"/>
    <w:rsid w:val="00FF126C"/>
    <w:rsid w:val="00FF2AD3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4913"/>
    <o:shapelayout v:ext="edit">
      <o:idmap v:ext="edit" data="1"/>
    </o:shapelayout>
  </w:shapeDefaults>
  <w:decimalSymbol w:val=","/>
  <w:listSeparator w:val=";"/>
  <w14:docId w14:val="7678F11F"/>
  <w15:docId w15:val="{C26B2F29-E836-49AE-B130-7A3673E1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6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iPriority="99" w:unhideWhenUsed="1"/>
    <w:lsdException w:name="caption" w:semiHidden="1" w:uiPriority="1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99" w:unhideWhenUsed="1"/>
    <w:lsdException w:name="List Number 3" w:locked="1" w:semiHidden="1" w:unhideWhenUsed="1"/>
    <w:lsdException w:name="List Number 4" w:locked="1" w:semiHidden="1" w:uiPriority="99" w:unhideWhenUsed="1"/>
    <w:lsdException w:name="List Number 5" w:locked="1" w:semiHidden="1" w:unhideWhenUsed="1"/>
    <w:lsdException w:name="Title" w:uiPriority="10"/>
    <w:lsdException w:name="Closing" w:locked="1" w:semiHidden="1" w:unhideWhenUsed="1"/>
    <w:lsdException w:name="Signature" w:locked="1" w:semiHidden="1" w:unhideWhenUsed="1"/>
    <w:lsdException w:name="Default Paragraph Font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iPriority="99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16"/>
    <w:rsid w:val="00B45EDE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uiPriority w:val="9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TbsKop 5"/>
    <w:basedOn w:val="Standaard"/>
    <w:next w:val="Standaard"/>
    <w:link w:val="Kop5Char"/>
    <w:uiPriority w:val="9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1,Pargagraaf Char1,paragraaf Char"/>
    <w:basedOn w:val="Standaardalinea-lettertype"/>
    <w:link w:val="Kop2"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aliases w:val="Kopje Char1,Kop 4a Char1,TbsKop 4 Char1,Kop 4 cursief Char1,Sub4 Char"/>
    <w:basedOn w:val="Standaardalinea-lettertype"/>
    <w:link w:val="Kop4"/>
    <w:uiPriority w:val="9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TbsKop 5 Char"/>
    <w:basedOn w:val="Standaardalinea-lettertype"/>
    <w:link w:val="Kop5"/>
    <w:uiPriority w:val="9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1,Reference Appendix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semiHidden/>
    <w:rsid w:val="00C8364A"/>
    <w:rPr>
      <w:noProof/>
    </w:rPr>
  </w:style>
  <w:style w:type="paragraph" w:customStyle="1" w:styleId="Textbody">
    <w:name w:val="Text body"/>
    <w:basedOn w:val="Standaard"/>
    <w:semiHidden/>
    <w:rsid w:val="00C8364A"/>
    <w:pPr>
      <w:spacing w:after="120"/>
    </w:pPr>
  </w:style>
  <w:style w:type="paragraph" w:styleId="Lijst">
    <w:name w:val="List"/>
    <w:basedOn w:val="Textbody"/>
    <w:semiHidden/>
    <w:rsid w:val="00C8364A"/>
  </w:style>
  <w:style w:type="paragraph" w:customStyle="1" w:styleId="Caption1">
    <w:name w:val="Caption1"/>
    <w:basedOn w:val="Standaard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qFormat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semiHidden/>
    <w:rsid w:val="00C8364A"/>
  </w:style>
  <w:style w:type="paragraph" w:customStyle="1" w:styleId="Huisstijl-Paginanummer">
    <w:name w:val="Huisstijl - Paginanummer"/>
    <w:basedOn w:val="Standaard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semiHidden/>
    <w:rsid w:val="00C8364A"/>
  </w:style>
  <w:style w:type="paragraph" w:customStyle="1" w:styleId="Huisstijl-koptekst">
    <w:name w:val="Huisstijl - koptekst"/>
    <w:basedOn w:val="Standaard"/>
    <w:semiHidden/>
    <w:rsid w:val="00C8364A"/>
    <w:rPr>
      <w:sz w:val="13"/>
    </w:rPr>
  </w:style>
  <w:style w:type="character" w:customStyle="1" w:styleId="Huisstijl-Koptekststatus">
    <w:name w:val="Huisstijl - Koptekst status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qFormat/>
    <w:rsid w:val="00642370"/>
    <w:pPr>
      <w:tabs>
        <w:tab w:val="left" w:pos="0"/>
        <w:tab w:val="right" w:pos="7541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qFormat/>
    <w:rsid w:val="00642370"/>
    <w:pPr>
      <w:tabs>
        <w:tab w:val="left" w:pos="0"/>
        <w:tab w:val="right" w:pos="7541"/>
      </w:tabs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qFormat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5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22"/>
    <w:qFormat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642370"/>
    <w:pPr>
      <w:tabs>
        <w:tab w:val="left" w:pos="0"/>
        <w:tab w:val="right" w:pos="7541"/>
      </w:tabs>
      <w:spacing w:before="240"/>
    </w:pPr>
    <w:rPr>
      <w:b/>
    </w:rPr>
  </w:style>
  <w:style w:type="paragraph" w:styleId="Geenafstand">
    <w:name w:val="No Spacing"/>
    <w:uiPriority w:val="1"/>
    <w:qFormat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33"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semiHidden/>
    <w:rsid w:val="00C8364A"/>
  </w:style>
  <w:style w:type="character" w:customStyle="1" w:styleId="AanhefChar">
    <w:name w:val="Aanhef Char"/>
    <w:basedOn w:val="Standaardalinea-lettertype"/>
    <w:link w:val="Aanhef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semiHidden/>
    <w:rsid w:val="00C8364A"/>
  </w:style>
  <w:style w:type="character" w:customStyle="1" w:styleId="DatumChar">
    <w:name w:val="Datum Char"/>
    <w:basedOn w:val="Standaardalinea-lettertype"/>
    <w:link w:val="Datum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semiHidden/>
    <w:rsid w:val="00C8364A"/>
    <w:pPr>
      <w:ind w:left="566" w:hanging="283"/>
    </w:pPr>
  </w:style>
  <w:style w:type="paragraph" w:styleId="Lijst3">
    <w:name w:val="List 3"/>
    <w:basedOn w:val="Standaard"/>
    <w:semiHidden/>
    <w:rsid w:val="00C8364A"/>
    <w:pPr>
      <w:ind w:left="849" w:hanging="283"/>
    </w:pPr>
  </w:style>
  <w:style w:type="paragraph" w:styleId="Lijst4">
    <w:name w:val="List 4"/>
    <w:basedOn w:val="Standaard"/>
    <w:semiHidden/>
    <w:rsid w:val="00C8364A"/>
    <w:pPr>
      <w:ind w:left="1132" w:hanging="283"/>
    </w:pPr>
  </w:style>
  <w:style w:type="paragraph" w:styleId="Lijst5">
    <w:name w:val="List 5"/>
    <w:basedOn w:val="Standaard"/>
    <w:semiHidden/>
    <w:rsid w:val="00C8364A"/>
    <w:pPr>
      <w:ind w:left="1415" w:hanging="283"/>
    </w:pPr>
  </w:style>
  <w:style w:type="paragraph" w:styleId="Lijstopsomteken">
    <w:name w:val="List Bullet"/>
    <w:basedOn w:val="Standaard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semiHidden/>
    <w:rsid w:val="00C8364A"/>
  </w:style>
  <w:style w:type="character" w:customStyle="1" w:styleId="NotitiekopChar">
    <w:name w:val="Notitiekop Char"/>
    <w:basedOn w:val="Standaardalinea-lettertype"/>
    <w:link w:val="Notitiekop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C8364A"/>
    <w:rPr>
      <w:rFonts w:cs="Times New Roman"/>
    </w:rPr>
  </w:style>
  <w:style w:type="paragraph" w:styleId="Standaardinspringing">
    <w:name w:val="Normal Indent"/>
    <w:basedOn w:val="Standaard"/>
    <w:semiHidden/>
    <w:rsid w:val="00C8364A"/>
    <w:pPr>
      <w:ind w:left="708"/>
    </w:pPr>
  </w:style>
  <w:style w:type="table" w:styleId="Tabelkolommen1">
    <w:name w:val="Table Columns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semiHidden/>
    <w:rsid w:val="00C8364A"/>
    <w:rPr>
      <w:rFonts w:cs="Times New Roman"/>
      <w:position w:val="-9"/>
    </w:rPr>
  </w:style>
  <w:style w:type="character" w:customStyle="1" w:styleId="Afzenddata">
    <w:name w:val="Afzenddata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rsid w:val="00C8364A"/>
    <w:rPr>
      <w:sz w:val="14"/>
    </w:rPr>
  </w:style>
  <w:style w:type="paragraph" w:customStyle="1" w:styleId="broodtekst-italic">
    <w:name w:val="broodtekst-italic"/>
    <w:basedOn w:val="Broodtekst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semiHidden/>
    <w:rsid w:val="00C8364A"/>
  </w:style>
  <w:style w:type="paragraph" w:customStyle="1" w:styleId="Directoraatnam">
    <w:name w:val="Directoraatnam"/>
    <w:basedOn w:val="Directoraat"/>
    <w:semiHidden/>
    <w:rsid w:val="00C8364A"/>
  </w:style>
  <w:style w:type="character" w:customStyle="1" w:styleId="emailadres">
    <w:name w:val="emailadres"/>
    <w:basedOn w:val="Standaardalinea-lettertype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semiHidden/>
    <w:rsid w:val="00C8364A"/>
    <w:rPr>
      <w:i/>
    </w:rPr>
  </w:style>
  <w:style w:type="character" w:customStyle="1" w:styleId="referentiegegevensleeg">
    <w:name w:val="referentiegegevensleeg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rsid w:val="00C8364A"/>
    <w:rPr>
      <w:sz w:val="14"/>
    </w:rPr>
  </w:style>
  <w:style w:type="paragraph" w:customStyle="1" w:styleId="titel">
    <w:name w:val="titel"/>
    <w:basedOn w:val="Broodtekst"/>
    <w:next w:val="Broodtekst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</w:style>
  <w:style w:type="numbering" w:styleId="Artikelsectie">
    <w:name w:val="Outline List 3"/>
    <w:basedOn w:val="Geenlijst"/>
    <w:uiPriority w:val="99"/>
    <w:semiHidden/>
    <w:unhideWhenUsed/>
    <w:locked/>
    <w:rsid w:val="00C8364A"/>
  </w:style>
  <w:style w:type="numbering" w:styleId="111111">
    <w:name w:val="Outline List 2"/>
    <w:basedOn w:val="Geenlijst"/>
    <w:uiPriority w:val="99"/>
    <w:semiHidden/>
    <w:unhideWhenUsed/>
    <w:locked/>
    <w:rsid w:val="00C8364A"/>
  </w:style>
  <w:style w:type="character" w:styleId="Nadruk">
    <w:name w:val="Emphasis"/>
    <w:basedOn w:val="Standaardalinea-lettertype"/>
    <w:uiPriority w:val="20"/>
    <w:qFormat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link w:val="BijlageGenummerdParagraafChar"/>
    <w:uiPriority w:val="13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4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verborgentekst">
    <w:name w:val="verborgentekst"/>
    <w:basedOn w:val="Standaard"/>
    <w:link w:val="verborgentekstChar"/>
    <w:rsid w:val="009A7E5A"/>
    <w:rPr>
      <w:rFonts w:eastAsia="Times New Roman"/>
      <w:b/>
      <w:i/>
      <w:vanish/>
      <w:color w:val="0070C0"/>
      <w:sz w:val="16"/>
      <w:szCs w:val="20"/>
    </w:rPr>
  </w:style>
  <w:style w:type="character" w:customStyle="1" w:styleId="verborgentekstChar">
    <w:name w:val="verborgentekst Char"/>
    <w:link w:val="verborgentekst"/>
    <w:locked/>
    <w:rsid w:val="009A7E5A"/>
    <w:rPr>
      <w:rFonts w:ascii="Verdana" w:eastAsia="Times New Roman" w:hAnsi="Verdana" w:cs="Times New Roman"/>
      <w:b/>
      <w:i/>
      <w:vanish/>
      <w:color w:val="0070C0"/>
      <w:sz w:val="16"/>
      <w:szCs w:val="20"/>
    </w:rPr>
  </w:style>
  <w:style w:type="character" w:customStyle="1" w:styleId="BroodtekstChar">
    <w:name w:val="Broodtekst Char"/>
    <w:basedOn w:val="Standaardalinea-lettertype"/>
    <w:link w:val="Broodtekst"/>
    <w:rsid w:val="009A7E5A"/>
    <w:rPr>
      <w:rFonts w:ascii="Verdana" w:hAnsi="Verdana" w:cs="Times New Roman"/>
      <w:sz w:val="18"/>
      <w:szCs w:val="18"/>
    </w:rPr>
  </w:style>
  <w:style w:type="character" w:customStyle="1" w:styleId="Verborgentekst0">
    <w:name w:val="Verborgen tekst"/>
    <w:basedOn w:val="NormaalChar"/>
    <w:qFormat/>
    <w:rsid w:val="00FE694E"/>
    <w:rPr>
      <w:rFonts w:ascii="Verdana" w:eastAsia="Times New Roman" w:hAnsi="Verdana" w:cs="Times New Roman"/>
      <w:b/>
      <w:i/>
      <w:vanish/>
      <w:color w:val="3366FF"/>
      <w:sz w:val="16"/>
      <w:szCs w:val="18"/>
    </w:rPr>
  </w:style>
  <w:style w:type="paragraph" w:customStyle="1" w:styleId="VSPkop1">
    <w:name w:val="VSP kop1"/>
    <w:basedOn w:val="Standaard"/>
    <w:link w:val="VSPkop1Char"/>
    <w:qFormat/>
    <w:rsid w:val="009A7E5A"/>
    <w:pPr>
      <w:pageBreakBefore/>
      <w:numPr>
        <w:numId w:val="27"/>
      </w:numPr>
      <w:tabs>
        <w:tab w:val="left" w:pos="227"/>
        <w:tab w:val="left" w:pos="454"/>
        <w:tab w:val="left" w:pos="680"/>
        <w:tab w:val="num" w:pos="1134"/>
      </w:tabs>
      <w:autoSpaceDE w:val="0"/>
      <w:autoSpaceDN w:val="0"/>
      <w:adjustRightInd w:val="0"/>
      <w:spacing w:after="660" w:line="300" w:lineRule="atLeast"/>
      <w:ind w:left="0" w:hanging="1134"/>
      <w:outlineLvl w:val="0"/>
    </w:pPr>
    <w:rPr>
      <w:rFonts w:eastAsia="Times New Roman"/>
      <w:sz w:val="24"/>
      <w:szCs w:val="18"/>
    </w:rPr>
  </w:style>
  <w:style w:type="character" w:customStyle="1" w:styleId="BijlageGenummerdParagraafChar">
    <w:name w:val="BijlageGenummerdParagraaf Char"/>
    <w:basedOn w:val="BroodtekstChar"/>
    <w:link w:val="BijlageGenummerdParagraaf"/>
    <w:uiPriority w:val="13"/>
    <w:rsid w:val="009A7E5A"/>
    <w:rPr>
      <w:rFonts w:ascii="Verdana" w:hAnsi="Verdana" w:cs="Times New Roman"/>
      <w:b/>
      <w:sz w:val="18"/>
      <w:szCs w:val="18"/>
    </w:rPr>
  </w:style>
  <w:style w:type="paragraph" w:customStyle="1" w:styleId="nummering">
    <w:name w:val="nummering"/>
    <w:basedOn w:val="Opsomming-bullet"/>
    <w:rsid w:val="009A7E5A"/>
    <w:pPr>
      <w:numPr>
        <w:numId w:val="35"/>
      </w:numPr>
      <w:tabs>
        <w:tab w:val="clear" w:pos="454"/>
        <w:tab w:val="clear" w:pos="680"/>
        <w:tab w:val="clear" w:pos="1134"/>
        <w:tab w:val="clear" w:pos="1361"/>
        <w:tab w:val="clear" w:pos="1588"/>
        <w:tab w:val="clear" w:pos="1814"/>
        <w:tab w:val="clear" w:pos="2041"/>
        <w:tab w:val="left" w:pos="907"/>
      </w:tabs>
    </w:pPr>
    <w:rPr>
      <w:rFonts w:eastAsia="Times New Roman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9A7E5A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link w:val="broodtekstChar0"/>
    <w:rsid w:val="0039171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  <w:ind w:firstLine="360"/>
    </w:pPr>
    <w:rPr>
      <w:rFonts w:asciiTheme="minorHAnsi" w:eastAsiaTheme="minorEastAsia" w:hAnsiTheme="minorHAnsi" w:cstheme="minorBidi"/>
      <w:sz w:val="22"/>
      <w:szCs w:val="18"/>
    </w:rPr>
  </w:style>
  <w:style w:type="character" w:customStyle="1" w:styleId="broodtekstChar0">
    <w:name w:val="broodtekst Char"/>
    <w:link w:val="broodtekst0"/>
    <w:locked/>
    <w:rsid w:val="00391717"/>
    <w:rPr>
      <w:rFonts w:asciiTheme="minorHAnsi" w:eastAsiaTheme="minorEastAsia" w:hAnsiTheme="minorHAnsi" w:cstheme="minorBidi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072961"/>
    <w:rPr>
      <w:rFonts w:ascii="Verdana" w:hAnsi="Verdana" w:cs="Times New Roman"/>
      <w:sz w:val="24"/>
      <w:szCs w:val="18"/>
    </w:rPr>
  </w:style>
  <w:style w:type="paragraph" w:customStyle="1" w:styleId="KopBijlage">
    <w:name w:val="KopBijlage"/>
    <w:basedOn w:val="Standaard"/>
    <w:next w:val="Standaard"/>
    <w:link w:val="KopBijlageCharChar"/>
    <w:autoRedefine/>
    <w:rsid w:val="00F33060"/>
    <w:pPr>
      <w:pageBreakBefore/>
      <w:tabs>
        <w:tab w:val="left" w:pos="-3686"/>
      </w:tabs>
      <w:autoSpaceDE w:val="0"/>
      <w:autoSpaceDN w:val="0"/>
      <w:adjustRightInd w:val="0"/>
      <w:spacing w:after="660" w:line="300" w:lineRule="atLeast"/>
      <w:ind w:left="1276" w:hanging="1276"/>
    </w:pPr>
    <w:rPr>
      <w:rFonts w:asciiTheme="majorHAnsi" w:eastAsia="Times New Roman" w:hAnsiTheme="majorHAnsi"/>
      <w:sz w:val="24"/>
    </w:rPr>
  </w:style>
  <w:style w:type="paragraph" w:customStyle="1" w:styleId="opsomming-letter">
    <w:name w:val="opsomming-letter"/>
    <w:basedOn w:val="Standaard"/>
    <w:link w:val="opsomming-letterCharChar"/>
    <w:rsid w:val="00F33060"/>
    <w:pPr>
      <w:numPr>
        <w:numId w:val="45"/>
      </w:numPr>
    </w:pPr>
    <w:rPr>
      <w:rFonts w:eastAsia="Times New Roman"/>
    </w:rPr>
  </w:style>
  <w:style w:type="numbering" w:customStyle="1" w:styleId="Artikelsectie11">
    <w:name w:val="Artikel/sectie11"/>
    <w:rsid w:val="00F33060"/>
    <w:pPr>
      <w:numPr>
        <w:numId w:val="19"/>
      </w:numPr>
    </w:pPr>
  </w:style>
  <w:style w:type="numbering" w:customStyle="1" w:styleId="1ai1">
    <w:name w:val="1 / a / i1"/>
    <w:basedOn w:val="Geenlijst"/>
    <w:next w:val="1ai"/>
    <w:unhideWhenUsed/>
    <w:locked/>
    <w:rsid w:val="00F33060"/>
    <w:pPr>
      <w:numPr>
        <w:numId w:val="18"/>
      </w:numPr>
    </w:pPr>
  </w:style>
  <w:style w:type="numbering" w:customStyle="1" w:styleId="Artikelsectie2">
    <w:name w:val="Artikel/sectie2"/>
    <w:basedOn w:val="Geenlijst"/>
    <w:next w:val="Artikelsectie"/>
    <w:uiPriority w:val="99"/>
    <w:semiHidden/>
    <w:unhideWhenUsed/>
    <w:locked/>
    <w:rsid w:val="00F33060"/>
  </w:style>
  <w:style w:type="numbering" w:customStyle="1" w:styleId="1111111">
    <w:name w:val="1 / 1.1 / 1.1.11"/>
    <w:basedOn w:val="Geenlijst"/>
    <w:next w:val="111111"/>
    <w:unhideWhenUsed/>
    <w:locked/>
    <w:rsid w:val="00F33060"/>
    <w:pPr>
      <w:numPr>
        <w:numId w:val="17"/>
      </w:numPr>
    </w:pPr>
  </w:style>
  <w:style w:type="paragraph" w:styleId="Tekstopmerking">
    <w:name w:val="annotation text"/>
    <w:basedOn w:val="Standaard"/>
    <w:link w:val="TekstopmerkingChar"/>
    <w:uiPriority w:val="99"/>
    <w:unhideWhenUsed/>
    <w:locked/>
    <w:rsid w:val="00F3306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33060"/>
    <w:rPr>
      <w:rFonts w:ascii="Verdana" w:hAnsi="Verdana" w:cs="Times New Roman"/>
      <w:sz w:val="20"/>
      <w:szCs w:val="20"/>
    </w:rPr>
  </w:style>
  <w:style w:type="character" w:styleId="Verwijzingopmerking">
    <w:name w:val="annotation reference"/>
    <w:uiPriority w:val="99"/>
    <w:semiHidden/>
    <w:locked/>
    <w:rsid w:val="00F33060"/>
    <w:rPr>
      <w:rFonts w:cs="Times New Roman"/>
      <w:sz w:val="16"/>
      <w:szCs w:val="16"/>
    </w:rPr>
  </w:style>
  <w:style w:type="paragraph" w:customStyle="1" w:styleId="BijlageKop2">
    <w:name w:val="BijlageKop2"/>
    <w:basedOn w:val="Standaard"/>
    <w:next w:val="Standaard"/>
    <w:link w:val="BijlageKop2Char"/>
    <w:rsid w:val="00F33060"/>
    <w:pPr>
      <w:tabs>
        <w:tab w:val="num" w:pos="0"/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hanging="1134"/>
    </w:pPr>
    <w:rPr>
      <w:rFonts w:eastAsia="Times New Roman"/>
      <w:b/>
      <w:szCs w:val="18"/>
    </w:rPr>
  </w:style>
  <w:style w:type="paragraph" w:customStyle="1" w:styleId="BijlageKop3">
    <w:name w:val="BijlageKop3"/>
    <w:basedOn w:val="Standaard"/>
    <w:next w:val="Standaard"/>
    <w:rsid w:val="00F33060"/>
    <w:pPr>
      <w:tabs>
        <w:tab w:val="num" w:pos="0"/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hanging="1134"/>
    </w:pPr>
    <w:rPr>
      <w:rFonts w:eastAsia="Times New Roman"/>
      <w:i/>
      <w:szCs w:val="18"/>
    </w:rPr>
  </w:style>
  <w:style w:type="character" w:customStyle="1" w:styleId="KopBijlageCharChar">
    <w:name w:val="KopBijlage Char Char"/>
    <w:link w:val="KopBijlage"/>
    <w:locked/>
    <w:rsid w:val="00F33060"/>
    <w:rPr>
      <w:rFonts w:asciiTheme="majorHAnsi" w:eastAsia="Times New Roman" w:hAnsiTheme="majorHAnsi" w:cs="Times New Roman"/>
      <w:sz w:val="24"/>
      <w:szCs w:val="24"/>
    </w:rPr>
  </w:style>
  <w:style w:type="character" w:customStyle="1" w:styleId="BijlageKop2Char">
    <w:name w:val="BijlageKop2 Char"/>
    <w:link w:val="BijlageKop2"/>
    <w:locked/>
    <w:rsid w:val="00F33060"/>
    <w:rPr>
      <w:rFonts w:ascii="Verdana" w:eastAsia="Times New Roman" w:hAnsi="Verdana" w:cs="Times New Roman"/>
      <w:b/>
      <w:sz w:val="18"/>
      <w:szCs w:val="18"/>
    </w:rPr>
  </w:style>
  <w:style w:type="paragraph" w:customStyle="1" w:styleId="GenummerdHoofdstuk">
    <w:name w:val="GenummerdHoofdstuk"/>
    <w:basedOn w:val="broodtekst0"/>
    <w:next w:val="broodtekst0"/>
    <w:rsid w:val="00F33060"/>
    <w:pPr>
      <w:pageBreakBefore/>
      <w:spacing w:after="660" w:line="300" w:lineRule="atLeast"/>
      <w:ind w:firstLine="0"/>
    </w:pPr>
    <w:rPr>
      <w:rFonts w:ascii="Verdana" w:eastAsia="Times New Roman" w:hAnsi="Verdana" w:cs="Times New Roman"/>
      <w:sz w:val="24"/>
    </w:rPr>
  </w:style>
  <w:style w:type="paragraph" w:customStyle="1" w:styleId="OngenummerdeKop">
    <w:name w:val="OngenummerdeKop"/>
    <w:basedOn w:val="broodtekst0"/>
    <w:next w:val="broodtekst0"/>
    <w:link w:val="OngenummerdeKopChar"/>
    <w:rsid w:val="00F33060"/>
    <w:pPr>
      <w:pageBreakBefore/>
      <w:spacing w:after="660" w:line="300" w:lineRule="atLeast"/>
      <w:ind w:firstLine="0"/>
    </w:pPr>
    <w:rPr>
      <w:rFonts w:ascii="Verdana" w:eastAsia="Times New Roman" w:hAnsi="Verdana" w:cs="Times New Roman"/>
      <w:sz w:val="24"/>
    </w:rPr>
  </w:style>
  <w:style w:type="paragraph" w:customStyle="1" w:styleId="OngenummerdeKopBijlage">
    <w:name w:val="OngenummerdeKopBijlage"/>
    <w:basedOn w:val="broodtekst0"/>
    <w:next w:val="broodtekst0"/>
    <w:rsid w:val="00F33060"/>
    <w:pPr>
      <w:pageBreakBefore/>
      <w:tabs>
        <w:tab w:val="num" w:pos="0"/>
      </w:tabs>
      <w:spacing w:after="660" w:line="300" w:lineRule="atLeast"/>
      <w:ind w:hanging="1134"/>
    </w:pPr>
    <w:rPr>
      <w:rFonts w:ascii="Verdana" w:eastAsia="Times New Roman" w:hAnsi="Verdana" w:cs="Times New Roman"/>
      <w:sz w:val="24"/>
    </w:rPr>
  </w:style>
  <w:style w:type="paragraph" w:customStyle="1" w:styleId="Geenafstand1">
    <w:name w:val="Geen afstand1"/>
    <w:rsid w:val="00F33060"/>
    <w:pPr>
      <w:widowControl w:val="0"/>
      <w:suppressAutoHyphens/>
      <w:autoSpaceDN w:val="0"/>
      <w:textAlignment w:val="baseline"/>
    </w:pPr>
    <w:rPr>
      <w:rFonts w:ascii="Verdana" w:eastAsia="Times New Roman" w:hAnsi="Verdana"/>
      <w:sz w:val="18"/>
      <w:szCs w:val="18"/>
    </w:rPr>
  </w:style>
  <w:style w:type="character" w:customStyle="1" w:styleId="Titelvanboek1">
    <w:name w:val="Titel van boek1"/>
    <w:basedOn w:val="Standaardalinea-lettertype"/>
    <w:rsid w:val="00F33060"/>
    <w:rPr>
      <w:rFonts w:cs="Times New Roman"/>
      <w:b/>
      <w:bCs/>
      <w:smallCaps/>
      <w:spacing w:val="5"/>
    </w:rPr>
  </w:style>
  <w:style w:type="paragraph" w:customStyle="1" w:styleId="Lijstalinea1">
    <w:name w:val="Lijstalinea1"/>
    <w:basedOn w:val="Standaard"/>
    <w:rsid w:val="00F33060"/>
    <w:pPr>
      <w:ind w:left="720"/>
      <w:contextualSpacing/>
    </w:pPr>
    <w:rPr>
      <w:rFonts w:eastAsia="Times New Roman"/>
    </w:rPr>
  </w:style>
  <w:style w:type="paragraph" w:customStyle="1" w:styleId="Bibliografie1">
    <w:name w:val="Bibliografie1"/>
    <w:basedOn w:val="Standaard"/>
    <w:next w:val="Standaard"/>
    <w:semiHidden/>
    <w:rsid w:val="00F33060"/>
    <w:rPr>
      <w:rFonts w:eastAsia="Times New Roman"/>
    </w:rPr>
  </w:style>
  <w:style w:type="paragraph" w:customStyle="1" w:styleId="BijlagenGenummerd">
    <w:name w:val="BijlagenGenummerd"/>
    <w:basedOn w:val="broodtekst0"/>
    <w:next w:val="broodtekst0"/>
    <w:rsid w:val="00F33060"/>
    <w:pPr>
      <w:tabs>
        <w:tab w:val="num" w:pos="0"/>
      </w:tabs>
      <w:spacing w:before="240" w:line="240" w:lineRule="atLeast"/>
      <w:ind w:hanging="1134"/>
    </w:pPr>
    <w:rPr>
      <w:rFonts w:ascii="Verdana" w:eastAsia="Times New Roman" w:hAnsi="Verdana" w:cs="Times New Roman"/>
      <w:b/>
      <w:sz w:val="18"/>
    </w:rPr>
  </w:style>
  <w:style w:type="paragraph" w:customStyle="1" w:styleId="Tussenkop">
    <w:name w:val="Tussenkop"/>
    <w:basedOn w:val="broodtekst0"/>
    <w:next w:val="broodtekst0"/>
    <w:rsid w:val="00F33060"/>
    <w:pPr>
      <w:spacing w:before="240" w:line="240" w:lineRule="atLeast"/>
      <w:ind w:left="454" w:hanging="454"/>
    </w:pPr>
    <w:rPr>
      <w:rFonts w:ascii="Verdana" w:eastAsia="Times New Roman" w:hAnsi="Verdana" w:cs="Times New Roman"/>
      <w:i/>
      <w:sz w:val="18"/>
    </w:rPr>
  </w:style>
  <w:style w:type="paragraph" w:customStyle="1" w:styleId="opsomming-bullet0">
    <w:name w:val="opsomming-bullet"/>
    <w:basedOn w:val="broodtekst0"/>
    <w:autoRedefine/>
    <w:rsid w:val="00F33060"/>
    <w:pPr>
      <w:tabs>
        <w:tab w:val="clear" w:pos="454"/>
        <w:tab w:val="clear" w:pos="680"/>
        <w:tab w:val="num" w:pos="227"/>
        <w:tab w:val="left" w:pos="907"/>
      </w:tabs>
      <w:spacing w:line="240" w:lineRule="atLeast"/>
      <w:ind w:left="227" w:hanging="227"/>
    </w:pPr>
    <w:rPr>
      <w:rFonts w:ascii="Verdana" w:eastAsia="Times New Roman" w:hAnsi="Verdana" w:cs="Times New Roman"/>
      <w:sz w:val="18"/>
    </w:rPr>
  </w:style>
  <w:style w:type="paragraph" w:customStyle="1" w:styleId="opsomming-cijfer0">
    <w:name w:val="opsomming-cijfer"/>
    <w:basedOn w:val="broodtekst0"/>
    <w:next w:val="Standaard"/>
    <w:rsid w:val="00F33060"/>
    <w:pPr>
      <w:tabs>
        <w:tab w:val="clear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spacing w:line="240" w:lineRule="atLeast"/>
      <w:ind w:firstLine="0"/>
    </w:pPr>
    <w:rPr>
      <w:rFonts w:ascii="Verdana" w:eastAsia="Times New Roman" w:hAnsi="Verdana" w:cs="Times New Roman"/>
      <w:sz w:val="18"/>
    </w:rPr>
  </w:style>
  <w:style w:type="paragraph" w:customStyle="1" w:styleId="tabelkop0">
    <w:name w:val="tabelkop"/>
    <w:basedOn w:val="broodtekst0"/>
    <w:rsid w:val="00F33060"/>
    <w:pPr>
      <w:spacing w:line="240" w:lineRule="atLeast"/>
      <w:ind w:firstLine="0"/>
    </w:pPr>
    <w:rPr>
      <w:rFonts w:ascii="Verdana" w:eastAsia="Times New Roman" w:hAnsi="Verdana" w:cs="Times New Roman"/>
      <w:b/>
      <w:sz w:val="14"/>
    </w:rPr>
  </w:style>
  <w:style w:type="numbering" w:customStyle="1" w:styleId="ArticleSection">
    <w:name w:val="Article / Section"/>
    <w:rsid w:val="00F33060"/>
    <w:pPr>
      <w:numPr>
        <w:numId w:val="12"/>
      </w:numPr>
    </w:pPr>
  </w:style>
  <w:style w:type="paragraph" w:customStyle="1" w:styleId="VSPkop2">
    <w:name w:val="VSP kop2"/>
    <w:basedOn w:val="Paragraaf"/>
    <w:link w:val="VSPkop2Char"/>
    <w:qFormat/>
    <w:rsid w:val="00F33060"/>
    <w:pPr>
      <w:numPr>
        <w:ilvl w:val="0"/>
        <w:numId w:val="0"/>
      </w:numPr>
      <w:tabs>
        <w:tab w:val="num" w:pos="1134"/>
      </w:tabs>
      <w:spacing w:after="240"/>
      <w:ind w:left="1134" w:hanging="1134"/>
    </w:pPr>
    <w:rPr>
      <w:rFonts w:eastAsia="Times New Roman"/>
    </w:rPr>
  </w:style>
  <w:style w:type="character" w:customStyle="1" w:styleId="ParagraafChar">
    <w:name w:val="Paragraaf Char"/>
    <w:link w:val="Paragraaf"/>
    <w:locked/>
    <w:rsid w:val="00F33060"/>
    <w:rPr>
      <w:rFonts w:ascii="Verdana" w:hAnsi="Verdana" w:cs="Times New Roman"/>
      <w:b/>
      <w:sz w:val="18"/>
      <w:szCs w:val="18"/>
    </w:rPr>
  </w:style>
  <w:style w:type="character" w:customStyle="1" w:styleId="VSPkop2Char">
    <w:name w:val="VSP kop2 Char"/>
    <w:link w:val="VSPkop2"/>
    <w:locked/>
    <w:rsid w:val="00F33060"/>
    <w:rPr>
      <w:rFonts w:ascii="Verdana" w:eastAsia="Times New Roman" w:hAnsi="Verdana" w:cs="Times New Roman"/>
      <w:b/>
      <w:sz w:val="18"/>
      <w:szCs w:val="18"/>
    </w:rPr>
  </w:style>
  <w:style w:type="character" w:customStyle="1" w:styleId="ParagraafkopChar">
    <w:name w:val="Paragraafkop Char"/>
    <w:aliases w:val="Pargagraaf Char,paragraaf Char Char"/>
    <w:semiHidden/>
    <w:rsid w:val="00F33060"/>
    <w:rPr>
      <w:rFonts w:ascii="Cambria" w:eastAsia="Times New Roman" w:hAnsi="Cambria" w:cs="Times New Roman"/>
      <w:b/>
      <w:bCs/>
      <w:i/>
      <w:iCs/>
      <w:sz w:val="28"/>
      <w:szCs w:val="28"/>
      <w:lang w:val="nl-NL" w:eastAsia="nl-NL"/>
    </w:rPr>
  </w:style>
  <w:style w:type="character" w:customStyle="1" w:styleId="CharChar11">
    <w:name w:val="Char Char11"/>
    <w:link w:val="Heading31"/>
    <w:locked/>
    <w:rsid w:val="00F33060"/>
    <w:rPr>
      <w:rFonts w:ascii="Verdana" w:hAnsi="Verdana"/>
      <w:sz w:val="18"/>
      <w:szCs w:val="24"/>
    </w:rPr>
  </w:style>
  <w:style w:type="character" w:customStyle="1" w:styleId="KopjeChar">
    <w:name w:val="Kopje Char"/>
    <w:aliases w:val="Kop 4a Char,TbsKop 4 Char,Kop 4 cursief Char,Sub4 Char Char"/>
    <w:rsid w:val="00F33060"/>
    <w:rPr>
      <w:b/>
      <w:bCs/>
      <w:sz w:val="28"/>
      <w:szCs w:val="28"/>
      <w:lang w:val="nl-NL" w:eastAsia="nl-NL" w:bidi="ar-SA"/>
    </w:rPr>
  </w:style>
  <w:style w:type="character" w:customStyle="1" w:styleId="TbsKop5CharChar">
    <w:name w:val="TbsKop 5 Char Char"/>
    <w:rsid w:val="00F33060"/>
    <w:rPr>
      <w:rFonts w:ascii="Verdana" w:hAnsi="Verdana"/>
      <w:b/>
      <w:bCs/>
      <w:i/>
      <w:iCs/>
      <w:sz w:val="26"/>
      <w:szCs w:val="26"/>
      <w:lang w:val="nl-NL" w:eastAsia="nl-NL" w:bidi="ar-SA"/>
    </w:rPr>
  </w:style>
  <w:style w:type="character" w:customStyle="1" w:styleId="Tussenkop2CharChar">
    <w:name w:val="Tussenkop 2 Char Char"/>
    <w:rsid w:val="00F33060"/>
    <w:rPr>
      <w:b/>
      <w:bCs/>
      <w:sz w:val="22"/>
      <w:szCs w:val="22"/>
      <w:lang w:val="nl-NL" w:eastAsia="nl-NL" w:bidi="ar-SA"/>
    </w:rPr>
  </w:style>
  <w:style w:type="character" w:customStyle="1" w:styleId="Tussenkop3CharChar">
    <w:name w:val="Tussenkop 3 Char Char"/>
    <w:rsid w:val="00F33060"/>
    <w:rPr>
      <w:sz w:val="24"/>
      <w:szCs w:val="24"/>
      <w:lang w:val="nl-NL" w:eastAsia="nl-NL" w:bidi="ar-SA"/>
    </w:rPr>
  </w:style>
  <w:style w:type="character" w:customStyle="1" w:styleId="Tussenkop4CharChar">
    <w:name w:val="Tussenkop 4 Char Char"/>
    <w:rsid w:val="00F33060"/>
    <w:rPr>
      <w:i/>
      <w:iCs/>
      <w:sz w:val="24"/>
      <w:szCs w:val="24"/>
      <w:lang w:val="nl-NL" w:eastAsia="nl-NL" w:bidi="ar-SA"/>
    </w:rPr>
  </w:style>
  <w:style w:type="character" w:customStyle="1" w:styleId="Tabelkop1Char">
    <w:name w:val="Tabelkop 1 Char"/>
    <w:aliases w:val="Reference Appendix Char Char"/>
    <w:rsid w:val="00F33060"/>
    <w:rPr>
      <w:rFonts w:ascii="Arial" w:hAnsi="Arial" w:cs="Arial"/>
      <w:sz w:val="22"/>
      <w:szCs w:val="22"/>
      <w:lang w:val="nl-NL" w:eastAsia="nl-NL" w:bidi="ar-SA"/>
    </w:rPr>
  </w:style>
  <w:style w:type="character" w:customStyle="1" w:styleId="CharChar10">
    <w:name w:val="Char Char10"/>
    <w:semiHidden/>
    <w:rsid w:val="00F33060"/>
    <w:rPr>
      <w:rFonts w:ascii="Verdana" w:hAnsi="Verdana"/>
      <w:sz w:val="18"/>
      <w:szCs w:val="24"/>
      <w:lang w:val="nl-NL" w:eastAsia="nl-NL"/>
    </w:rPr>
  </w:style>
  <w:style w:type="character" w:customStyle="1" w:styleId="CharChar9">
    <w:name w:val="Char Char9"/>
    <w:locked/>
    <w:rsid w:val="00F33060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CharChar8">
    <w:name w:val="Char Char8"/>
    <w:semiHidden/>
    <w:rsid w:val="00F33060"/>
    <w:rPr>
      <w:rFonts w:ascii="Verdana" w:hAnsi="Verdana"/>
      <w:lang w:val="nl-NL" w:eastAsia="nl-NL"/>
    </w:rPr>
  </w:style>
  <w:style w:type="paragraph" w:customStyle="1" w:styleId="xl24">
    <w:name w:val="xl24"/>
    <w:basedOn w:val="Standaard"/>
    <w:rsid w:val="00F33060"/>
    <w:pPr>
      <w:spacing w:before="100" w:beforeAutospacing="1" w:after="100" w:afterAutospacing="1" w:line="240" w:lineRule="auto"/>
    </w:pPr>
    <w:rPr>
      <w:rFonts w:eastAsia="Arial Unicode MS" w:cs="Arial"/>
      <w:sz w:val="16"/>
      <w:szCs w:val="16"/>
    </w:rPr>
  </w:style>
  <w:style w:type="character" w:customStyle="1" w:styleId="CharChar7">
    <w:name w:val="Char Char7"/>
    <w:rsid w:val="00F33060"/>
    <w:rPr>
      <w:rFonts w:ascii="Verdana" w:hAnsi="Verdana"/>
      <w:sz w:val="16"/>
      <w:szCs w:val="16"/>
      <w:lang w:val="nl-NL" w:eastAsia="nl-NL"/>
    </w:rPr>
  </w:style>
  <w:style w:type="paragraph" w:styleId="Lijstmetafbeeldingen">
    <w:name w:val="table of figures"/>
    <w:basedOn w:val="Standaard"/>
    <w:next w:val="Standaard"/>
    <w:semiHidden/>
    <w:locked/>
    <w:rsid w:val="00F33060"/>
    <w:pPr>
      <w:numPr>
        <w:numId w:val="46"/>
      </w:numPr>
      <w:tabs>
        <w:tab w:val="clear" w:pos="1494"/>
        <w:tab w:val="num" w:pos="1211"/>
      </w:tabs>
      <w:overflowPunct w:val="0"/>
      <w:autoSpaceDE w:val="0"/>
      <w:autoSpaceDN w:val="0"/>
      <w:adjustRightInd w:val="0"/>
      <w:spacing w:line="240" w:lineRule="exact"/>
      <w:ind w:left="1211"/>
      <w:textAlignment w:val="baseline"/>
    </w:pPr>
    <w:rPr>
      <w:rFonts w:eastAsia="Times New Roman"/>
      <w:sz w:val="17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F33060"/>
    <w:pPr>
      <w:spacing w:line="240" w:lineRule="atLeast"/>
    </w:pPr>
    <w:rPr>
      <w:rFonts w:eastAsia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33060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CharChar4">
    <w:name w:val="Char Char4"/>
    <w:semiHidden/>
    <w:rsid w:val="00F33060"/>
    <w:rPr>
      <w:sz w:val="0"/>
      <w:szCs w:val="0"/>
      <w:lang w:val="nl-NL" w:eastAsia="nl-NL"/>
    </w:rPr>
  </w:style>
  <w:style w:type="character" w:customStyle="1" w:styleId="CharChar3">
    <w:name w:val="Char Char3"/>
    <w:semiHidden/>
    <w:rsid w:val="00F33060"/>
    <w:rPr>
      <w:rFonts w:ascii="Verdana" w:hAnsi="Verdana"/>
      <w:sz w:val="18"/>
      <w:szCs w:val="24"/>
      <w:lang w:val="nl-NL" w:eastAsia="nl-NL"/>
    </w:rPr>
  </w:style>
  <w:style w:type="paragraph" w:customStyle="1" w:styleId="bullets">
    <w:name w:val="bullets"/>
    <w:basedOn w:val="Standaard"/>
    <w:rsid w:val="00F33060"/>
    <w:pPr>
      <w:numPr>
        <w:numId w:val="47"/>
      </w:numPr>
      <w:spacing w:line="260" w:lineRule="atLeast"/>
    </w:pPr>
    <w:rPr>
      <w:rFonts w:ascii="V&amp;W Syntax (Adobe)" w:eastAsia="Times New Roman" w:hAnsi="V&amp;W Syntax (Adobe)"/>
      <w:spacing w:val="4"/>
      <w:sz w:val="20"/>
      <w:szCs w:val="20"/>
    </w:rPr>
  </w:style>
  <w:style w:type="paragraph" w:customStyle="1" w:styleId="Level4">
    <w:name w:val="Level4"/>
    <w:basedOn w:val="Subparagraaf"/>
    <w:rsid w:val="00F33060"/>
    <w:pPr>
      <w:numPr>
        <w:ilvl w:val="0"/>
        <w:numId w:val="0"/>
      </w:numPr>
      <w:tabs>
        <w:tab w:val="clear" w:pos="227"/>
        <w:tab w:val="clear" w:pos="680"/>
        <w:tab w:val="num" w:pos="960"/>
      </w:tabs>
      <w:ind w:left="960" w:hanging="960"/>
      <w:outlineLvl w:val="9"/>
    </w:pPr>
    <w:rPr>
      <w:rFonts w:eastAsia="Times New Roman"/>
      <w:i w:val="0"/>
      <w:lang w:val="nl"/>
    </w:rPr>
  </w:style>
  <w:style w:type="paragraph" w:customStyle="1" w:styleId="Level5">
    <w:name w:val="Level5"/>
    <w:basedOn w:val="Standaard"/>
    <w:rsid w:val="00F33060"/>
    <w:pPr>
      <w:tabs>
        <w:tab w:val="num" w:pos="960"/>
      </w:tabs>
      <w:spacing w:before="200"/>
      <w:ind w:left="960" w:hanging="960"/>
    </w:pPr>
    <w:rPr>
      <w:rFonts w:eastAsia="Times New Roman"/>
    </w:rPr>
  </w:style>
  <w:style w:type="paragraph" w:customStyle="1" w:styleId="Opsomming">
    <w:name w:val="Opsomming"/>
    <w:basedOn w:val="Standaard"/>
    <w:rsid w:val="00F33060"/>
    <w:pPr>
      <w:numPr>
        <w:numId w:val="48"/>
      </w:numPr>
    </w:pPr>
    <w:rPr>
      <w:rFonts w:eastAsia="Times New Roman"/>
      <w:sz w:val="20"/>
    </w:rPr>
  </w:style>
  <w:style w:type="paragraph" w:customStyle="1" w:styleId="Variabelegegevens">
    <w:name w:val="Variabele gegevens"/>
    <w:basedOn w:val="broodtekst0"/>
    <w:rsid w:val="00F33060"/>
    <w:pPr>
      <w:tabs>
        <w:tab w:val="clear" w:pos="227"/>
        <w:tab w:val="clear" w:pos="454"/>
        <w:tab w:val="clear" w:pos="680"/>
      </w:tabs>
      <w:autoSpaceDE/>
      <w:autoSpaceDN/>
      <w:adjustRightInd/>
      <w:spacing w:line="240" w:lineRule="atLeast"/>
      <w:ind w:firstLine="0"/>
    </w:pPr>
    <w:rPr>
      <w:rFonts w:ascii="Verdana" w:eastAsia="Times New Roman" w:hAnsi="Verdana" w:cs="Times New Roman"/>
      <w:sz w:val="18"/>
      <w:szCs w:val="24"/>
    </w:rPr>
  </w:style>
  <w:style w:type="paragraph" w:customStyle="1" w:styleId="eismetopsomming">
    <w:name w:val="eis met opsomming"/>
    <w:next w:val="Standaard"/>
    <w:rsid w:val="00F33060"/>
    <w:pPr>
      <w:tabs>
        <w:tab w:val="left" w:pos="284"/>
        <w:tab w:val="num" w:pos="3119"/>
      </w:tabs>
      <w:ind w:left="3119" w:hanging="3119"/>
    </w:pPr>
    <w:rPr>
      <w:rFonts w:ascii="V&amp;W Syntax (Adobe)" w:eastAsia="Times New Roman" w:hAnsi="V&amp;W Syntax (Adobe)" w:cs="Arial"/>
      <w:sz w:val="20"/>
      <w:szCs w:val="20"/>
    </w:rPr>
  </w:style>
  <w:style w:type="paragraph" w:customStyle="1" w:styleId="eis">
    <w:name w:val="eis"/>
    <w:basedOn w:val="eismetopsomming"/>
    <w:rsid w:val="00F33060"/>
  </w:style>
  <w:style w:type="character" w:customStyle="1" w:styleId="CharChar2">
    <w:name w:val="Char Char2"/>
    <w:semiHidden/>
    <w:rsid w:val="00F33060"/>
    <w:rPr>
      <w:rFonts w:ascii="Verdana" w:hAnsi="Verdana"/>
      <w:sz w:val="18"/>
      <w:szCs w:val="24"/>
      <w:lang w:val="nl-NL" w:eastAsia="nl-NL"/>
    </w:rPr>
  </w:style>
  <w:style w:type="character" w:customStyle="1" w:styleId="opsomming-letterCharChar">
    <w:name w:val="opsomming-letter Char Char"/>
    <w:link w:val="opsomming-letter"/>
    <w:locked/>
    <w:rsid w:val="00F33060"/>
    <w:rPr>
      <w:rFonts w:ascii="Verdana" w:eastAsia="Times New Roman" w:hAnsi="Verdana" w:cs="Times New Roman"/>
      <w:sz w:val="18"/>
      <w:szCs w:val="24"/>
    </w:rPr>
  </w:style>
  <w:style w:type="character" w:customStyle="1" w:styleId="CharChar1">
    <w:name w:val="Char Char1"/>
    <w:semiHidden/>
    <w:locked/>
    <w:rsid w:val="00F33060"/>
    <w:rPr>
      <w:rFonts w:ascii="Courier New" w:hAnsi="Courier New" w:cs="Courier New"/>
      <w:lang w:val="nl-NL" w:eastAsia="nl-NL" w:bidi="ar-SA"/>
    </w:rPr>
  </w:style>
  <w:style w:type="paragraph" w:customStyle="1" w:styleId="Opsomming-cijfer3">
    <w:name w:val="Opsomming-cijfer 3"/>
    <w:basedOn w:val="Standaard"/>
    <w:next w:val="broodtekst0"/>
    <w:rsid w:val="00F33060"/>
    <w:pPr>
      <w:numPr>
        <w:ilvl w:val="1"/>
        <w:numId w:val="49"/>
      </w:numPr>
      <w:autoSpaceDE w:val="0"/>
      <w:autoSpaceDN w:val="0"/>
      <w:adjustRightInd w:val="0"/>
    </w:pPr>
    <w:rPr>
      <w:rFonts w:eastAsia="Times New Roman"/>
      <w:i/>
      <w:szCs w:val="18"/>
    </w:rPr>
  </w:style>
  <w:style w:type="paragraph" w:customStyle="1" w:styleId="GenummerHoofdstukCijfers">
    <w:name w:val="GenummerHoofdstuk_Cijfers"/>
    <w:basedOn w:val="Standaard"/>
    <w:rsid w:val="00F33060"/>
    <w:pPr>
      <w:tabs>
        <w:tab w:val="num" w:pos="0"/>
      </w:tabs>
      <w:ind w:hanging="1134"/>
    </w:pPr>
    <w:rPr>
      <w:rFonts w:eastAsia="Times New Roman" w:cs="Arial"/>
      <w:color w:val="000000"/>
      <w:sz w:val="24"/>
      <w:lang w:val="nl"/>
    </w:rPr>
  </w:style>
  <w:style w:type="paragraph" w:customStyle="1" w:styleId="StandaardVet">
    <w:name w:val="Standaard + Vet"/>
    <w:aliases w:val="Zwart"/>
    <w:basedOn w:val="Standaard"/>
    <w:rsid w:val="00F33060"/>
    <w:pPr>
      <w:tabs>
        <w:tab w:val="num" w:pos="0"/>
      </w:tabs>
      <w:ind w:hanging="1134"/>
    </w:pPr>
    <w:rPr>
      <w:rFonts w:eastAsia="Times New Roman" w:cs="Arial"/>
      <w:b/>
      <w:color w:val="000000"/>
      <w:szCs w:val="18"/>
      <w:lang w:val="nl"/>
    </w:rPr>
  </w:style>
  <w:style w:type="paragraph" w:customStyle="1" w:styleId="broodtekstzonder">
    <w:name w:val="broodtekst_zonder"/>
    <w:basedOn w:val="broodtekst0"/>
    <w:link w:val="broodtekstzonderChar"/>
    <w:rsid w:val="00F33060"/>
    <w:pPr>
      <w:tabs>
        <w:tab w:val="clear" w:pos="227"/>
        <w:tab w:val="clear" w:pos="454"/>
        <w:tab w:val="clear" w:pos="680"/>
        <w:tab w:val="left" w:pos="958"/>
      </w:tabs>
      <w:spacing w:line="240" w:lineRule="atLeast"/>
      <w:ind w:left="960" w:firstLine="0"/>
    </w:pPr>
    <w:rPr>
      <w:rFonts w:ascii="Verdana" w:eastAsia="Times New Roman" w:hAnsi="Verdana" w:cs="Times New Roman"/>
      <w:i/>
      <w:color w:val="3366FF"/>
      <w:sz w:val="18"/>
      <w:szCs w:val="16"/>
      <w:lang w:val="nl"/>
    </w:rPr>
  </w:style>
  <w:style w:type="character" w:customStyle="1" w:styleId="broodtekstzonderChar">
    <w:name w:val="broodtekst_zonder Char"/>
    <w:link w:val="broodtekstzonder"/>
    <w:locked/>
    <w:rsid w:val="00F33060"/>
    <w:rPr>
      <w:rFonts w:ascii="Verdana" w:eastAsia="Times New Roman" w:hAnsi="Verdana" w:cs="Times New Roman"/>
      <w:i/>
      <w:color w:val="3366FF"/>
      <w:sz w:val="18"/>
      <w:szCs w:val="16"/>
      <w:lang w:val="nl"/>
    </w:rPr>
  </w:style>
  <w:style w:type="character" w:customStyle="1" w:styleId="broodtekstChar4">
    <w:name w:val="broodtekst Char4"/>
    <w:rsid w:val="00F33060"/>
    <w:rPr>
      <w:rFonts w:ascii="Verdana" w:hAnsi="Verdana" w:cs="Times New Roman"/>
      <w:sz w:val="18"/>
      <w:szCs w:val="18"/>
      <w:lang w:val="nl-NL" w:eastAsia="nl-NL" w:bidi="ar-SA"/>
    </w:rPr>
  </w:style>
  <w:style w:type="paragraph" w:customStyle="1" w:styleId="subsubparagraaf0">
    <w:name w:val="subsubparagraaf"/>
    <w:basedOn w:val="broodtekst0"/>
    <w:next w:val="Standaard"/>
    <w:rsid w:val="00F33060"/>
    <w:pPr>
      <w:tabs>
        <w:tab w:val="clear" w:pos="227"/>
        <w:tab w:val="clear" w:pos="454"/>
        <w:tab w:val="clear" w:pos="680"/>
        <w:tab w:val="num" w:pos="360"/>
        <w:tab w:val="left" w:pos="1162"/>
      </w:tabs>
      <w:spacing w:before="240" w:after="120" w:line="240" w:lineRule="atLeast"/>
      <w:ind w:left="646" w:hanging="646"/>
    </w:pPr>
    <w:rPr>
      <w:rFonts w:ascii="Verdana" w:eastAsia="Times New Roman" w:hAnsi="Verdana" w:cs="V&amp;W Syntax (Adobe)"/>
      <w:i/>
      <w:color w:val="000000"/>
      <w:sz w:val="18"/>
      <w:u w:val="single"/>
    </w:rPr>
  </w:style>
  <w:style w:type="paragraph" w:customStyle="1" w:styleId="subsubsubparagraaf">
    <w:name w:val="subsubsubparagraaf"/>
    <w:basedOn w:val="broodtekst0"/>
    <w:next w:val="broodtekst0"/>
    <w:rsid w:val="00F33060"/>
    <w:pPr>
      <w:tabs>
        <w:tab w:val="clear" w:pos="227"/>
        <w:tab w:val="clear" w:pos="454"/>
        <w:tab w:val="clear" w:pos="680"/>
        <w:tab w:val="num" w:pos="360"/>
        <w:tab w:val="left" w:pos="1191"/>
      </w:tabs>
      <w:spacing w:before="240" w:after="120" w:line="240" w:lineRule="atLeast"/>
      <w:ind w:left="794" w:hanging="794"/>
    </w:pPr>
    <w:rPr>
      <w:rFonts w:ascii="Verdana" w:eastAsia="Times New Roman" w:hAnsi="Verdana" w:cs="Times New Roman"/>
      <w:sz w:val="18"/>
      <w:u w:val="single"/>
    </w:rPr>
  </w:style>
  <w:style w:type="character" w:customStyle="1" w:styleId="st1">
    <w:name w:val="st1"/>
    <w:rsid w:val="00F33060"/>
    <w:rPr>
      <w:rFonts w:cs="Times New Roman"/>
    </w:rPr>
  </w:style>
  <w:style w:type="character" w:customStyle="1" w:styleId="CharChar">
    <w:name w:val="Char Char"/>
    <w:semiHidden/>
    <w:rsid w:val="00F33060"/>
    <w:rPr>
      <w:rFonts w:ascii="Verdana" w:hAnsi="Verdana"/>
      <w:sz w:val="18"/>
      <w:szCs w:val="24"/>
      <w:lang w:val="nl-NL" w:eastAsia="nl-NL"/>
    </w:rPr>
  </w:style>
  <w:style w:type="paragraph" w:customStyle="1" w:styleId="Opsomming-cijfer2">
    <w:name w:val="Opsomming-cijfer 2"/>
    <w:basedOn w:val="Standaard"/>
    <w:rsid w:val="00F33060"/>
    <w:pPr>
      <w:autoSpaceDE w:val="0"/>
      <w:autoSpaceDN w:val="0"/>
      <w:adjustRightInd w:val="0"/>
    </w:pPr>
    <w:rPr>
      <w:rFonts w:eastAsia="Times New Roman"/>
      <w:b/>
      <w:szCs w:val="18"/>
    </w:rPr>
  </w:style>
  <w:style w:type="paragraph" w:customStyle="1" w:styleId="StandaardLinks1">
    <w:name w:val="Standaard + Links:  1"/>
    <w:aliases w:val="69 cm"/>
    <w:basedOn w:val="eis"/>
    <w:rsid w:val="00F33060"/>
    <w:pPr>
      <w:tabs>
        <w:tab w:val="clear" w:pos="284"/>
        <w:tab w:val="clear" w:pos="3119"/>
      </w:tabs>
      <w:spacing w:line="240" w:lineRule="atLeast"/>
      <w:ind w:left="960" w:firstLine="0"/>
      <w:jc w:val="both"/>
    </w:pPr>
    <w:rPr>
      <w:rFonts w:ascii="Verdana" w:hAnsi="Verdana"/>
      <w:color w:val="000000"/>
      <w:sz w:val="14"/>
      <w:szCs w:val="14"/>
    </w:rPr>
  </w:style>
  <w:style w:type="paragraph" w:customStyle="1" w:styleId="StandaardCursief">
    <w:name w:val="Standaard + Cursief"/>
    <w:basedOn w:val="Standaard"/>
    <w:link w:val="StandaardCursiefChar"/>
    <w:rsid w:val="00F33060"/>
    <w:pPr>
      <w:ind w:leftChars="-1" w:left="957" w:hangingChars="533" w:hanging="959"/>
    </w:pPr>
    <w:rPr>
      <w:rFonts w:eastAsia="Times New Roman"/>
    </w:rPr>
  </w:style>
  <w:style w:type="character" w:customStyle="1" w:styleId="StandaardCursiefChar">
    <w:name w:val="Standaard + Cursief Char"/>
    <w:link w:val="StandaardCursief"/>
    <w:locked/>
    <w:rsid w:val="00F33060"/>
    <w:rPr>
      <w:rFonts w:ascii="Verdana" w:eastAsia="Times New Roman" w:hAnsi="Verdana" w:cs="Times New Roman"/>
      <w:sz w:val="18"/>
      <w:szCs w:val="24"/>
    </w:rPr>
  </w:style>
  <w:style w:type="paragraph" w:styleId="Inhopg8">
    <w:name w:val="toc 8"/>
    <w:basedOn w:val="Standaard"/>
    <w:next w:val="Standaard"/>
    <w:autoRedefine/>
    <w:uiPriority w:val="39"/>
    <w:rsid w:val="00F33060"/>
    <w:pPr>
      <w:spacing w:line="240" w:lineRule="auto"/>
      <w:ind w:left="1680"/>
    </w:pPr>
    <w:rPr>
      <w:rFonts w:ascii="Times New Roman" w:eastAsia="Times New Roman" w:hAnsi="Times New Roman"/>
      <w:sz w:val="24"/>
    </w:rPr>
  </w:style>
  <w:style w:type="paragraph" w:customStyle="1" w:styleId="Normaal">
    <w:name w:val="Normaal"/>
    <w:basedOn w:val="Standaard"/>
    <w:link w:val="NormaalChar"/>
    <w:rsid w:val="00F33060"/>
    <w:pPr>
      <w:numPr>
        <w:numId w:val="50"/>
      </w:numPr>
    </w:pPr>
    <w:rPr>
      <w:rFonts w:eastAsia="Times New Roman"/>
      <w:szCs w:val="18"/>
    </w:rPr>
  </w:style>
  <w:style w:type="character" w:customStyle="1" w:styleId="NormaalChar">
    <w:name w:val="Normaal Char"/>
    <w:link w:val="Normaal"/>
    <w:locked/>
    <w:rsid w:val="00F33060"/>
    <w:rPr>
      <w:rFonts w:ascii="Verdana" w:eastAsia="Times New Roman" w:hAnsi="Verdana" w:cs="Times New Roman"/>
      <w:sz w:val="18"/>
      <w:szCs w:val="18"/>
    </w:rPr>
  </w:style>
  <w:style w:type="character" w:customStyle="1" w:styleId="VerborgentekstChar1">
    <w:name w:val="Verborgen tekst Char1"/>
    <w:rsid w:val="00F33060"/>
    <w:rPr>
      <w:rFonts w:ascii="Verdana" w:eastAsia="Times New Roman" w:hAnsi="Verdana" w:cs="Times New Roman"/>
      <w:b/>
      <w:i/>
      <w:vanish/>
      <w:color w:val="0000FF"/>
      <w:sz w:val="22"/>
      <w:szCs w:val="22"/>
      <w:lang w:val="nl-NL" w:eastAsia="en-US" w:bidi="ar-SA"/>
    </w:rPr>
  </w:style>
  <w:style w:type="character" w:customStyle="1" w:styleId="SubsubparagraafChar">
    <w:name w:val="Subsubparagraaf Char"/>
    <w:link w:val="Subsubparagraaf"/>
    <w:locked/>
    <w:rsid w:val="00F33060"/>
    <w:rPr>
      <w:rFonts w:ascii="Verdana" w:hAnsi="Verdana" w:cs="Times New Roman"/>
      <w:sz w:val="18"/>
      <w:szCs w:val="18"/>
    </w:rPr>
  </w:style>
  <w:style w:type="character" w:customStyle="1" w:styleId="VerborgenTekst1">
    <w:name w:val="VerborgenTekst"/>
    <w:rsid w:val="00F33060"/>
    <w:rPr>
      <w:rFonts w:ascii="V&amp;W Syntax (Adobe)" w:hAnsi="V&amp;W Syntax (Adobe)" w:cs="Times New Roman"/>
      <w:i/>
      <w:vanish/>
      <w:color w:val="008000"/>
      <w:sz w:val="20"/>
    </w:rPr>
  </w:style>
  <w:style w:type="paragraph" w:customStyle="1" w:styleId="Bijl">
    <w:name w:val="Bijl"/>
    <w:basedOn w:val="Standaard"/>
    <w:rsid w:val="00F33060"/>
    <w:pPr>
      <w:pageBreakBefore/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/>
      <w:ind w:hanging="1800"/>
    </w:pPr>
    <w:rPr>
      <w:rFonts w:eastAsia="Times New Roman"/>
      <w:b/>
      <w:bCs/>
      <w:sz w:val="24"/>
      <w:szCs w:val="20"/>
    </w:rPr>
  </w:style>
  <w:style w:type="character" w:customStyle="1" w:styleId="VerborgentekstChar0">
    <w:name w:val="Verborgen tekst Char"/>
    <w:rsid w:val="00F33060"/>
    <w:rPr>
      <w:rFonts w:ascii="Verdana" w:eastAsia="Times New Roman" w:hAnsi="Verdana"/>
      <w:b/>
      <w:i/>
      <w:vanish/>
      <w:color w:val="0070C0"/>
      <w:sz w:val="22"/>
      <w:lang w:val="nl-NL" w:eastAsia="en-US"/>
    </w:rPr>
  </w:style>
  <w:style w:type="paragraph" w:customStyle="1" w:styleId="OpmaakprofielGenummerdHoofdstukVoor18ptNa12pt">
    <w:name w:val="Opmaakprofiel GenummerdHoofdstuk + Voor:  18 pt Na:  12 pt"/>
    <w:basedOn w:val="GenummerdHoofdstuk"/>
    <w:rsid w:val="00F33060"/>
    <w:pPr>
      <w:pageBreakBefore w:val="0"/>
      <w:tabs>
        <w:tab w:val="num" w:pos="454"/>
      </w:tabs>
      <w:spacing w:before="360" w:after="240"/>
      <w:ind w:left="454" w:hanging="227"/>
    </w:pPr>
    <w:rPr>
      <w:sz w:val="22"/>
      <w:szCs w:val="20"/>
    </w:rPr>
  </w:style>
  <w:style w:type="character" w:customStyle="1" w:styleId="broodtekstChar1">
    <w:name w:val="broodtekst Char1"/>
    <w:rsid w:val="00F33060"/>
    <w:rPr>
      <w:rFonts w:ascii="Verdana" w:hAnsi="Verdana"/>
      <w:sz w:val="18"/>
    </w:rPr>
  </w:style>
  <w:style w:type="paragraph" w:customStyle="1" w:styleId="VSPKop20">
    <w:name w:val="VSP Kop 2"/>
    <w:basedOn w:val="Heading21"/>
    <w:next w:val="Standaard"/>
    <w:link w:val="VSPKop2Char0"/>
    <w:rsid w:val="00F33060"/>
    <w:pPr>
      <w:spacing w:before="240" w:after="240"/>
      <w:ind w:left="0" w:hanging="1134"/>
      <w:outlineLvl w:val="1"/>
    </w:pPr>
    <w:rPr>
      <w:b/>
    </w:rPr>
  </w:style>
  <w:style w:type="character" w:customStyle="1" w:styleId="VSPKop2Char0">
    <w:name w:val="VSP Kop 2 Char"/>
    <w:link w:val="VSPKop20"/>
    <w:locked/>
    <w:rsid w:val="00F33060"/>
    <w:rPr>
      <w:rFonts w:ascii="Verdana" w:eastAsia="Times New Roman" w:hAnsi="Verdana" w:cs="Times New Roman"/>
      <w:b/>
      <w:sz w:val="18"/>
      <w:szCs w:val="24"/>
    </w:rPr>
  </w:style>
  <w:style w:type="paragraph" w:customStyle="1" w:styleId="Heading11">
    <w:name w:val="Heading 11"/>
    <w:basedOn w:val="Standaard"/>
    <w:rsid w:val="00F33060"/>
    <w:pPr>
      <w:numPr>
        <w:numId w:val="51"/>
      </w:numPr>
      <w:spacing w:after="660" w:line="300" w:lineRule="atLeast"/>
      <w:ind w:left="0" w:hanging="1134"/>
    </w:pPr>
    <w:rPr>
      <w:rFonts w:eastAsia="Times New Roman"/>
      <w:sz w:val="24"/>
    </w:rPr>
  </w:style>
  <w:style w:type="paragraph" w:customStyle="1" w:styleId="Heading21">
    <w:name w:val="Heading 21"/>
    <w:basedOn w:val="Standaard"/>
    <w:rsid w:val="00F33060"/>
    <w:pPr>
      <w:numPr>
        <w:ilvl w:val="1"/>
        <w:numId w:val="51"/>
      </w:numPr>
    </w:pPr>
    <w:rPr>
      <w:rFonts w:eastAsia="Times New Roman"/>
    </w:rPr>
  </w:style>
  <w:style w:type="paragraph" w:customStyle="1" w:styleId="Heading31">
    <w:name w:val="Heading 31"/>
    <w:basedOn w:val="Standaard"/>
    <w:link w:val="CharChar11"/>
    <w:rsid w:val="00F33060"/>
    <w:pPr>
      <w:numPr>
        <w:ilvl w:val="2"/>
        <w:numId w:val="51"/>
      </w:numPr>
    </w:pPr>
    <w:rPr>
      <w:rFonts w:cs="Lohit Hindi"/>
    </w:rPr>
  </w:style>
  <w:style w:type="paragraph" w:customStyle="1" w:styleId="Heading41">
    <w:name w:val="Heading 41"/>
    <w:basedOn w:val="Standaard"/>
    <w:rsid w:val="00F33060"/>
    <w:pPr>
      <w:numPr>
        <w:ilvl w:val="3"/>
        <w:numId w:val="51"/>
      </w:numPr>
    </w:pPr>
    <w:rPr>
      <w:rFonts w:eastAsia="Times New Roman"/>
    </w:rPr>
  </w:style>
  <w:style w:type="paragraph" w:customStyle="1" w:styleId="Heading51">
    <w:name w:val="Heading 51"/>
    <w:basedOn w:val="Standaard"/>
    <w:rsid w:val="00F33060"/>
    <w:pPr>
      <w:numPr>
        <w:ilvl w:val="4"/>
        <w:numId w:val="51"/>
      </w:numPr>
    </w:pPr>
    <w:rPr>
      <w:rFonts w:eastAsia="Times New Roman"/>
    </w:rPr>
  </w:style>
  <w:style w:type="paragraph" w:customStyle="1" w:styleId="Heading61">
    <w:name w:val="Heading 61"/>
    <w:basedOn w:val="Standaard"/>
    <w:rsid w:val="00F33060"/>
    <w:pPr>
      <w:numPr>
        <w:ilvl w:val="5"/>
        <w:numId w:val="51"/>
      </w:numPr>
    </w:pPr>
    <w:rPr>
      <w:rFonts w:eastAsia="Times New Roman"/>
    </w:rPr>
  </w:style>
  <w:style w:type="paragraph" w:customStyle="1" w:styleId="Heading71">
    <w:name w:val="Heading 71"/>
    <w:basedOn w:val="Standaard"/>
    <w:rsid w:val="00F33060"/>
    <w:pPr>
      <w:numPr>
        <w:ilvl w:val="6"/>
        <w:numId w:val="51"/>
      </w:numPr>
    </w:pPr>
    <w:rPr>
      <w:rFonts w:eastAsia="Times New Roman"/>
    </w:rPr>
  </w:style>
  <w:style w:type="paragraph" w:customStyle="1" w:styleId="Heading81">
    <w:name w:val="Heading 81"/>
    <w:basedOn w:val="Standaard"/>
    <w:rsid w:val="00F33060"/>
    <w:pPr>
      <w:numPr>
        <w:ilvl w:val="7"/>
        <w:numId w:val="51"/>
      </w:numPr>
    </w:pPr>
    <w:rPr>
      <w:rFonts w:eastAsia="Times New Roman"/>
    </w:rPr>
  </w:style>
  <w:style w:type="paragraph" w:customStyle="1" w:styleId="Heading91">
    <w:name w:val="Heading 91"/>
    <w:basedOn w:val="Standaard"/>
    <w:rsid w:val="00F33060"/>
    <w:pPr>
      <w:numPr>
        <w:ilvl w:val="8"/>
        <w:numId w:val="51"/>
      </w:numPr>
    </w:pPr>
    <w:rPr>
      <w:rFonts w:eastAsia="Times New Roman"/>
    </w:rPr>
  </w:style>
  <w:style w:type="paragraph" w:customStyle="1" w:styleId="VSPkop3">
    <w:name w:val="VSP kop 3"/>
    <w:basedOn w:val="Heading31"/>
    <w:link w:val="VSPkop3Char"/>
    <w:rsid w:val="00F33060"/>
    <w:pPr>
      <w:spacing w:before="240" w:after="360"/>
      <w:ind w:left="0" w:hanging="1134"/>
      <w:outlineLvl w:val="2"/>
    </w:pPr>
    <w:rPr>
      <w:i/>
    </w:rPr>
  </w:style>
  <w:style w:type="character" w:customStyle="1" w:styleId="VSPkop3Char">
    <w:name w:val="VSP kop 3 Char"/>
    <w:link w:val="VSPkop3"/>
    <w:locked/>
    <w:rsid w:val="00F33060"/>
    <w:rPr>
      <w:rFonts w:ascii="Verdana" w:hAnsi="Verdana"/>
      <w:i/>
      <w:sz w:val="18"/>
      <w:szCs w:val="24"/>
    </w:rPr>
  </w:style>
  <w:style w:type="character" w:customStyle="1" w:styleId="OngenummerdeKopChar">
    <w:name w:val="OngenummerdeKop Char"/>
    <w:basedOn w:val="broodtekstChar0"/>
    <w:link w:val="OngenummerdeKop"/>
    <w:locked/>
    <w:rsid w:val="00F33060"/>
    <w:rPr>
      <w:rFonts w:ascii="Verdana" w:eastAsia="Times New Roman" w:hAnsi="Verdana" w:cs="Times New Roman"/>
      <w:sz w:val="24"/>
      <w:szCs w:val="18"/>
    </w:rPr>
  </w:style>
  <w:style w:type="character" w:customStyle="1" w:styleId="VSPkop1Char">
    <w:name w:val="VSP kop1 Char"/>
    <w:basedOn w:val="OngenummerdeKopChar"/>
    <w:link w:val="VSPkop1"/>
    <w:locked/>
    <w:rsid w:val="00F33060"/>
    <w:rPr>
      <w:rFonts w:ascii="Verdana" w:eastAsia="Times New Roman" w:hAnsi="Verdana" w:cs="Times New Roman"/>
      <w:sz w:val="24"/>
      <w:szCs w:val="18"/>
    </w:rPr>
  </w:style>
  <w:style w:type="paragraph" w:customStyle="1" w:styleId="VSPkop30">
    <w:name w:val="VSP kop3"/>
    <w:basedOn w:val="Paragraaf"/>
    <w:link w:val="VSPkop3Char0"/>
    <w:qFormat/>
    <w:rsid w:val="00F33060"/>
    <w:pPr>
      <w:numPr>
        <w:ilvl w:val="0"/>
        <w:numId w:val="0"/>
      </w:numPr>
      <w:tabs>
        <w:tab w:val="num" w:pos="814"/>
      </w:tabs>
      <w:spacing w:after="240"/>
      <w:ind w:left="2160" w:hanging="360"/>
      <w:outlineLvl w:val="2"/>
    </w:pPr>
    <w:rPr>
      <w:rFonts w:eastAsia="Times New Roman"/>
      <w:b w:val="0"/>
      <w:i/>
    </w:rPr>
  </w:style>
  <w:style w:type="character" w:customStyle="1" w:styleId="CharChar12">
    <w:name w:val="Char Char12"/>
    <w:locked/>
    <w:rsid w:val="00F33060"/>
    <w:rPr>
      <w:rFonts w:ascii="Verdana" w:hAnsi="Verdana" w:cs="Arial"/>
      <w:b/>
      <w:bCs/>
      <w:kern w:val="32"/>
      <w:sz w:val="18"/>
      <w:szCs w:val="18"/>
    </w:rPr>
  </w:style>
  <w:style w:type="character" w:customStyle="1" w:styleId="VSPkop3Char0">
    <w:name w:val="VSP kop3 Char"/>
    <w:link w:val="VSPkop30"/>
    <w:locked/>
    <w:rsid w:val="00F33060"/>
    <w:rPr>
      <w:rFonts w:ascii="Verdana" w:eastAsia="Times New Roman" w:hAnsi="Verdana" w:cs="Times New Roman"/>
      <w:i/>
      <w:sz w:val="18"/>
      <w:szCs w:val="18"/>
    </w:rPr>
  </w:style>
  <w:style w:type="paragraph" w:customStyle="1" w:styleId="Kopvaninhoudsopgave1">
    <w:name w:val="Kop van inhoudsopgave1"/>
    <w:basedOn w:val="Kop1"/>
    <w:next w:val="Standaard"/>
    <w:qFormat/>
    <w:rsid w:val="00F33060"/>
    <w:pPr>
      <w:keepLines/>
      <w:pageBreakBefore/>
      <w:spacing w:before="480" w:after="660" w:line="276" w:lineRule="auto"/>
      <w:ind w:left="360" w:hanging="360"/>
      <w:outlineLvl w:val="9"/>
    </w:pPr>
    <w:rPr>
      <w:rFonts w:ascii="Cambria" w:eastAsia="Times New Roman" w:hAnsi="Cambria" w:cs="Times New Roman"/>
      <w:b w:val="0"/>
      <w:color w:val="365F91"/>
      <w:kern w:val="0"/>
      <w:sz w:val="28"/>
      <w:szCs w:val="28"/>
      <w:lang w:eastAsia="en-US"/>
    </w:rPr>
  </w:style>
  <w:style w:type="paragraph" w:customStyle="1" w:styleId="VSProcesKop1">
    <w:name w:val="VS Proces Kop1"/>
    <w:basedOn w:val="Heading31"/>
    <w:next w:val="VSPKop20"/>
    <w:link w:val="VSProcesKop1Char"/>
    <w:rsid w:val="00F33060"/>
    <w:pPr>
      <w:pageBreakBefore/>
      <w:numPr>
        <w:ilvl w:val="0"/>
        <w:numId w:val="52"/>
      </w:numPr>
      <w:spacing w:after="660" w:line="300" w:lineRule="atLeast"/>
      <w:ind w:left="0" w:hanging="1134"/>
      <w:outlineLvl w:val="0"/>
    </w:pPr>
    <w:rPr>
      <w:rFonts w:cs="Arial"/>
      <w:kern w:val="32"/>
      <w:sz w:val="24"/>
    </w:rPr>
  </w:style>
  <w:style w:type="character" w:customStyle="1" w:styleId="VSProcesKop1Char">
    <w:name w:val="VS Proces Kop1 Char"/>
    <w:basedOn w:val="Kop1Char"/>
    <w:link w:val="VSProcesKop1"/>
    <w:locked/>
    <w:rsid w:val="00F33060"/>
    <w:rPr>
      <w:rFonts w:ascii="Verdana" w:hAnsi="Verdana" w:cs="Arial"/>
      <w:b w:val="0"/>
      <w:bCs w:val="0"/>
      <w:kern w:val="32"/>
      <w:sz w:val="24"/>
      <w:szCs w:val="24"/>
    </w:rPr>
  </w:style>
  <w:style w:type="paragraph" w:customStyle="1" w:styleId="VSPkop10">
    <w:name w:val="VSP kop 1"/>
    <w:basedOn w:val="Heading11"/>
    <w:next w:val="Standaard"/>
    <w:link w:val="VSPkop1Char0"/>
    <w:rsid w:val="00F33060"/>
    <w:pPr>
      <w:pageBreakBefore/>
      <w:numPr>
        <w:numId w:val="0"/>
      </w:numPr>
      <w:tabs>
        <w:tab w:val="num" w:pos="1134"/>
      </w:tabs>
      <w:ind w:hanging="1134"/>
      <w:outlineLvl w:val="0"/>
    </w:pPr>
    <w:rPr>
      <w:kern w:val="32"/>
    </w:rPr>
  </w:style>
  <w:style w:type="character" w:customStyle="1" w:styleId="VSPkop1Char0">
    <w:name w:val="VSP kop 1 Char"/>
    <w:basedOn w:val="Kop1Char"/>
    <w:link w:val="VSPkop10"/>
    <w:locked/>
    <w:rsid w:val="00F33060"/>
    <w:rPr>
      <w:rFonts w:ascii="Verdana" w:eastAsia="Times New Roman" w:hAnsi="Verdana" w:cs="Times New Roman"/>
      <w:b w:val="0"/>
      <w:bCs w:val="0"/>
      <w:kern w:val="32"/>
      <w:sz w:val="24"/>
      <w:szCs w:val="24"/>
    </w:rPr>
  </w:style>
  <w:style w:type="paragraph" w:customStyle="1" w:styleId="VSPkop3j">
    <w:name w:val="VSP kop3j"/>
    <w:basedOn w:val="Paragraaf"/>
    <w:link w:val="VSPkop3jChar"/>
    <w:rsid w:val="00F33060"/>
    <w:pPr>
      <w:numPr>
        <w:ilvl w:val="0"/>
        <w:numId w:val="0"/>
      </w:numPr>
      <w:tabs>
        <w:tab w:val="num" w:pos="814"/>
      </w:tabs>
      <w:spacing w:after="240"/>
      <w:ind w:left="680" w:hanging="360"/>
      <w:outlineLvl w:val="9"/>
    </w:pPr>
    <w:rPr>
      <w:rFonts w:eastAsia="Times New Roman"/>
      <w:b w:val="0"/>
      <w:i/>
    </w:rPr>
  </w:style>
  <w:style w:type="character" w:customStyle="1" w:styleId="VSPkop3jChar">
    <w:name w:val="VSP kop3j Char"/>
    <w:link w:val="VSPkop3j"/>
    <w:locked/>
    <w:rsid w:val="00F33060"/>
    <w:rPr>
      <w:rFonts w:ascii="Verdana" w:eastAsia="Times New Roman" w:hAnsi="Verdana" w:cs="Times New Roman"/>
      <w:i/>
      <w:sz w:val="18"/>
      <w:szCs w:val="18"/>
    </w:rPr>
  </w:style>
  <w:style w:type="paragraph" w:customStyle="1" w:styleId="Revisie1">
    <w:name w:val="Revisie1"/>
    <w:hidden/>
    <w:semiHidden/>
    <w:rsid w:val="00F33060"/>
    <w:rPr>
      <w:rFonts w:ascii="Verdana" w:eastAsia="Times New Roman" w:hAnsi="Verdana" w:cs="Times New Roman"/>
      <w:sz w:val="18"/>
      <w:szCs w:val="24"/>
    </w:rPr>
  </w:style>
  <w:style w:type="character" w:customStyle="1" w:styleId="CommentTextChar">
    <w:name w:val="Comment Text Char"/>
    <w:basedOn w:val="Standaardalinea-lettertype"/>
    <w:semiHidden/>
    <w:locked/>
    <w:rsid w:val="00F33060"/>
    <w:rPr>
      <w:rFonts w:ascii="Verdana" w:hAnsi="Verdana"/>
      <w:lang w:val="en-US" w:eastAsia="en-US" w:bidi="ar-SA"/>
    </w:rPr>
  </w:style>
  <w:style w:type="paragraph" w:styleId="Documentstructuur">
    <w:name w:val="Document Map"/>
    <w:basedOn w:val="Standaard"/>
    <w:link w:val="DocumentstructuurChar"/>
    <w:semiHidden/>
    <w:locked/>
    <w:rsid w:val="00F33060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F3306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genummerdHoofdstuk">
    <w:name w:val="1 genummerd Hoofdstuk"/>
    <w:basedOn w:val="GenummerdHoofdstuk"/>
    <w:next w:val="Standaard"/>
    <w:rsid w:val="00F33060"/>
    <w:pPr>
      <w:pageBreakBefore w:val="0"/>
      <w:tabs>
        <w:tab w:val="clear" w:pos="227"/>
        <w:tab w:val="clear" w:pos="454"/>
        <w:tab w:val="clear" w:pos="680"/>
        <w:tab w:val="num" w:pos="567"/>
      </w:tabs>
      <w:spacing w:after="240"/>
      <w:ind w:left="567" w:hanging="1701"/>
    </w:pPr>
    <w:rPr>
      <w:sz w:val="22"/>
    </w:rPr>
  </w:style>
  <w:style w:type="paragraph" w:styleId="Revisie">
    <w:name w:val="Revision"/>
    <w:hidden/>
    <w:uiPriority w:val="99"/>
    <w:semiHidden/>
    <w:rsid w:val="00F33060"/>
    <w:rPr>
      <w:rFonts w:ascii="Verdana" w:hAnsi="Verdana" w:cs="Times New Roman"/>
      <w:sz w:val="18"/>
      <w:szCs w:val="24"/>
    </w:rPr>
  </w:style>
  <w:style w:type="paragraph" w:customStyle="1" w:styleId="verborgentekst2">
    <w:name w:val="verborgen tekst"/>
    <w:basedOn w:val="Standaard"/>
    <w:link w:val="verborgentekstChar2"/>
    <w:autoRedefine/>
    <w:qFormat/>
    <w:rsid w:val="00F33060"/>
    <w:pPr>
      <w:tabs>
        <w:tab w:val="left" w:pos="2204"/>
      </w:tabs>
      <w:ind w:left="87"/>
    </w:pPr>
    <w:rPr>
      <w:rFonts w:eastAsia="Times New Roman"/>
      <w:i/>
      <w:vanish/>
      <w:color w:val="4F81BD" w:themeColor="accent1"/>
      <w:sz w:val="16"/>
      <w:szCs w:val="16"/>
    </w:rPr>
  </w:style>
  <w:style w:type="character" w:customStyle="1" w:styleId="verborgentekstChar2">
    <w:name w:val="verborgen tekst Char"/>
    <w:link w:val="verborgentekst2"/>
    <w:locked/>
    <w:rsid w:val="00F33060"/>
    <w:rPr>
      <w:rFonts w:ascii="Verdana" w:eastAsia="Times New Roman" w:hAnsi="Verdana" w:cs="Times New Roman"/>
      <w:i/>
      <w:vanish/>
      <w:color w:val="4F81BD" w:themeColor="accent1"/>
      <w:sz w:val="16"/>
      <w:szCs w:val="16"/>
    </w:rPr>
  </w:style>
  <w:style w:type="table" w:customStyle="1" w:styleId="Tabelraster10">
    <w:name w:val="Tabelraster1"/>
    <w:basedOn w:val="Standaardtabel"/>
    <w:next w:val="Tabelraster"/>
    <w:rsid w:val="00F33060"/>
    <w:pPr>
      <w:spacing w:line="240" w:lineRule="atLeas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BControls">
    <w:name w:val="VB Controls"/>
    <w:basedOn w:val="Standaard"/>
    <w:rsid w:val="00F33060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numbering" w:customStyle="1" w:styleId="Geenlijst1">
    <w:name w:val="Geen lijst1"/>
    <w:next w:val="Geenlijst"/>
    <w:uiPriority w:val="99"/>
    <w:semiHidden/>
    <w:unhideWhenUsed/>
    <w:rsid w:val="00F33060"/>
  </w:style>
  <w:style w:type="paragraph" w:customStyle="1" w:styleId="Titel1">
    <w:name w:val="Titel1"/>
    <w:basedOn w:val="Standaard"/>
    <w:next w:val="Standaard"/>
    <w:uiPriority w:val="10"/>
    <w:rsid w:val="00F33060"/>
    <w:pPr>
      <w:pBdr>
        <w:bottom w:val="single" w:sz="8" w:space="4" w:color="F9E11E"/>
      </w:pBdr>
      <w:spacing w:after="300" w:line="240" w:lineRule="auto"/>
    </w:pPr>
    <w:rPr>
      <w:rFonts w:eastAsia="Times New Roman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0"/>
    <w:uiPriority w:val="10"/>
    <w:rsid w:val="00F33060"/>
    <w:rPr>
      <w:rFonts w:eastAsia="Times New Roman" w:cs="Times New Roman"/>
      <w:spacing w:val="5"/>
      <w:kern w:val="28"/>
      <w:sz w:val="52"/>
      <w:szCs w:val="52"/>
    </w:rPr>
  </w:style>
  <w:style w:type="numbering" w:customStyle="1" w:styleId="Lijststijl">
    <w:name w:val="Lijststijl"/>
    <w:uiPriority w:val="99"/>
    <w:rsid w:val="00F33060"/>
    <w:pPr>
      <w:numPr>
        <w:numId w:val="53"/>
      </w:numPr>
    </w:pPr>
  </w:style>
  <w:style w:type="numbering" w:customStyle="1" w:styleId="Stijl2">
    <w:name w:val="Stijl2"/>
    <w:uiPriority w:val="99"/>
    <w:rsid w:val="00F33060"/>
    <w:pPr>
      <w:numPr>
        <w:numId w:val="54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F33060"/>
    <w:pPr>
      <w:numPr>
        <w:numId w:val="55"/>
      </w:numPr>
      <w:spacing w:line="240" w:lineRule="auto"/>
      <w:contextualSpacing w:val="0"/>
    </w:pPr>
    <w:rPr>
      <w:rFonts w:eastAsia="Verdana"/>
      <w:szCs w:val="18"/>
      <w:lang w:eastAsia="en-US"/>
    </w:rPr>
  </w:style>
  <w:style w:type="table" w:customStyle="1" w:styleId="Tabelraster20">
    <w:name w:val="Tabelraster2"/>
    <w:basedOn w:val="Standaardtabel"/>
    <w:next w:val="Tabelraster"/>
    <w:uiPriority w:val="99"/>
    <w:rsid w:val="00F33060"/>
    <w:pPr>
      <w:spacing w:line="240" w:lineRule="exact"/>
    </w:pPr>
    <w:rPr>
      <w:rFonts w:ascii="Verdana" w:eastAsia="Verdana" w:hAnsi="Verdana" w:cs="Times New Roman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F33060"/>
    <w:rPr>
      <w:rFonts w:ascii="Verdana" w:eastAsia="Verdana" w:hAnsi="Verdana" w:cs="Times New Roman"/>
      <w:sz w:val="18"/>
      <w:szCs w:val="18"/>
      <w:lang w:eastAsia="en-US"/>
    </w:rPr>
  </w:style>
  <w:style w:type="table" w:customStyle="1" w:styleId="Lichtearcering1">
    <w:name w:val="Lichte arcering1"/>
    <w:basedOn w:val="Standaardtabel"/>
    <w:next w:val="Lichtearcering"/>
    <w:uiPriority w:val="60"/>
    <w:rsid w:val="00F33060"/>
    <w:rPr>
      <w:rFonts w:ascii="Verdana" w:eastAsia="Verdana" w:hAnsi="Verdana" w:cs="Times New Roman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customStyle="1" w:styleId="Lichtearcering-accent11">
    <w:name w:val="Lichte arcering - accent 11"/>
    <w:basedOn w:val="Standaardtabel"/>
    <w:next w:val="Lichtearcering-accent1"/>
    <w:uiPriority w:val="60"/>
    <w:rsid w:val="00F33060"/>
    <w:rPr>
      <w:rFonts w:ascii="Verdana" w:eastAsia="Verdana" w:hAnsi="Verdana" w:cs="Times New Roman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customStyle="1" w:styleId="Lichtearcering-accent31">
    <w:name w:val="Lichte arcering - accent 31"/>
    <w:basedOn w:val="Standaardtabel"/>
    <w:next w:val="Lichtearcering-accent3"/>
    <w:uiPriority w:val="60"/>
    <w:rsid w:val="00F33060"/>
    <w:rPr>
      <w:rFonts w:ascii="Verdana" w:eastAsia="Verdana" w:hAnsi="Verdana" w:cs="Times New Roman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customStyle="1" w:styleId="Intensievebenadrukking1">
    <w:name w:val="Intensieve benadrukking1"/>
    <w:basedOn w:val="Standaardalinea-lettertype"/>
    <w:uiPriority w:val="21"/>
    <w:rsid w:val="00F33060"/>
    <w:rPr>
      <w:b/>
      <w:bCs/>
      <w:i/>
      <w:iCs/>
      <w:color w:val="F9E11E"/>
    </w:rPr>
  </w:style>
  <w:style w:type="character" w:customStyle="1" w:styleId="Subtielebenadrukking1">
    <w:name w:val="Subtiele benadrukking1"/>
    <w:basedOn w:val="Standaardalinea-lettertype"/>
    <w:uiPriority w:val="19"/>
    <w:rsid w:val="00F33060"/>
    <w:rPr>
      <w:i/>
      <w:iCs/>
      <w:color w:val="64C3FF"/>
    </w:rPr>
  </w:style>
  <w:style w:type="paragraph" w:customStyle="1" w:styleId="Citaat1">
    <w:name w:val="Citaat1"/>
    <w:basedOn w:val="Standaard"/>
    <w:next w:val="Standaard"/>
    <w:uiPriority w:val="29"/>
    <w:rsid w:val="00F33060"/>
    <w:pPr>
      <w:spacing w:line="240" w:lineRule="auto"/>
    </w:pPr>
    <w:rPr>
      <w:rFonts w:eastAsia="Verdana"/>
      <w:i/>
      <w:iCs/>
      <w:color w:val="007BC7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F33060"/>
    <w:rPr>
      <w:i/>
      <w:iCs/>
      <w:color w:val="007BC7"/>
    </w:rPr>
  </w:style>
  <w:style w:type="paragraph" w:customStyle="1" w:styleId="Duidelijkcitaat1">
    <w:name w:val="Duidelijk citaat1"/>
    <w:basedOn w:val="Standaard"/>
    <w:next w:val="Standaard"/>
    <w:uiPriority w:val="30"/>
    <w:rsid w:val="00F33060"/>
    <w:pPr>
      <w:pBdr>
        <w:bottom w:val="single" w:sz="4" w:space="4" w:color="F9E11E"/>
      </w:pBdr>
      <w:spacing w:before="200" w:after="280" w:line="240" w:lineRule="auto"/>
      <w:ind w:left="936" w:right="936"/>
    </w:pPr>
    <w:rPr>
      <w:rFonts w:eastAsia="Verdana"/>
      <w:b/>
      <w:bCs/>
      <w:i/>
      <w:iCs/>
      <w:color w:val="F9E11E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33060"/>
    <w:rPr>
      <w:b/>
      <w:bCs/>
      <w:i/>
      <w:iCs/>
      <w:color w:val="F9E11E"/>
    </w:rPr>
  </w:style>
  <w:style w:type="character" w:customStyle="1" w:styleId="Intensieveverwijzing1">
    <w:name w:val="Intensieve verwijzing1"/>
    <w:basedOn w:val="Standaardalinea-lettertype"/>
    <w:uiPriority w:val="32"/>
    <w:rsid w:val="00F33060"/>
    <w:rPr>
      <w:b/>
      <w:bCs/>
      <w:smallCaps/>
      <w:color w:val="007BC7"/>
      <w:spacing w:val="5"/>
      <w:u w:val="single"/>
    </w:rPr>
  </w:style>
  <w:style w:type="character" w:customStyle="1" w:styleId="Risicoinschatting">
    <w:name w:val="Risicoinschatting"/>
    <w:rsid w:val="00F33060"/>
    <w:rPr>
      <w:rFonts w:cs="Times New Roman"/>
      <w:b/>
    </w:rPr>
  </w:style>
  <w:style w:type="numbering" w:customStyle="1" w:styleId="opsommingintekst">
    <w:name w:val="opsomming in tekst"/>
    <w:basedOn w:val="Geenlijst"/>
    <w:rsid w:val="00F33060"/>
    <w:pPr>
      <w:numPr>
        <w:numId w:val="56"/>
      </w:numPr>
    </w:pPr>
  </w:style>
  <w:style w:type="table" w:customStyle="1" w:styleId="Tabelraster11">
    <w:name w:val="Tabelraster11"/>
    <w:basedOn w:val="Standaardtabel"/>
    <w:next w:val="Tabelraster"/>
    <w:uiPriority w:val="59"/>
    <w:rsid w:val="00F3306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uisstijl-KoptekstRapporttitel">
    <w:name w:val="Huisstijl - Koptekst Rapporttitel"/>
    <w:basedOn w:val="Standaardalinea-lettertype"/>
    <w:uiPriority w:val="1"/>
    <w:rsid w:val="00F33060"/>
    <w:rPr>
      <w:rFonts w:ascii="Verdana" w:hAnsi="Verdana"/>
      <w:b/>
      <w:sz w:val="13"/>
    </w:rPr>
  </w:style>
  <w:style w:type="character" w:customStyle="1" w:styleId="Huisstijl-KoptekstRapportdatum">
    <w:name w:val="Huisstijl - Koptekst Rapportdatum"/>
    <w:basedOn w:val="Standaardalinea-lettertype"/>
    <w:uiPriority w:val="1"/>
    <w:rsid w:val="00F33060"/>
    <w:rPr>
      <w:rFonts w:ascii="Verdana" w:hAnsi="Verdana"/>
      <w:b/>
      <w:sz w:val="13"/>
    </w:rPr>
  </w:style>
  <w:style w:type="paragraph" w:customStyle="1" w:styleId="Kopvaninhoudsopgave2">
    <w:name w:val="Kop van inhoudsopgave2"/>
    <w:basedOn w:val="Kop1"/>
    <w:next w:val="Standaard"/>
    <w:uiPriority w:val="39"/>
    <w:semiHidden/>
    <w:unhideWhenUsed/>
    <w:qFormat/>
    <w:rsid w:val="00F33060"/>
    <w:pPr>
      <w:keepLines/>
      <w:spacing w:before="480" w:line="240" w:lineRule="auto"/>
      <w:outlineLvl w:val="9"/>
    </w:pPr>
    <w:rPr>
      <w:rFonts w:eastAsia="Times New Roman" w:cs="Times New Roman"/>
      <w:color w:val="CBB505"/>
      <w:kern w:val="0"/>
      <w:sz w:val="28"/>
      <w:szCs w:val="28"/>
      <w:lang w:eastAsia="en-US"/>
    </w:rPr>
  </w:style>
  <w:style w:type="paragraph" w:styleId="Titel0">
    <w:name w:val="Title"/>
    <w:basedOn w:val="Standaard"/>
    <w:next w:val="Standaard"/>
    <w:link w:val="TitelChar"/>
    <w:uiPriority w:val="10"/>
    <w:semiHidden/>
    <w:rsid w:val="00F330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/>
      <w:spacing w:val="5"/>
      <w:kern w:val="28"/>
      <w:sz w:val="52"/>
      <w:szCs w:val="52"/>
    </w:rPr>
  </w:style>
  <w:style w:type="character" w:customStyle="1" w:styleId="TitelChar1">
    <w:name w:val="Titel Char1"/>
    <w:basedOn w:val="Standaardalinea-lettertype"/>
    <w:uiPriority w:val="16"/>
    <w:semiHidden/>
    <w:rsid w:val="00F330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chtearcering">
    <w:name w:val="Light Shading"/>
    <w:basedOn w:val="Standaardtabel"/>
    <w:uiPriority w:val="60"/>
    <w:rsid w:val="00F3306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3306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F3306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Intensievebenadrukking">
    <w:name w:val="Intense Emphasis"/>
    <w:basedOn w:val="Standaardalinea-lettertype"/>
    <w:uiPriority w:val="21"/>
    <w:semiHidden/>
    <w:rsid w:val="00F33060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semiHidden/>
    <w:rsid w:val="00F33060"/>
    <w:rPr>
      <w:i/>
      <w:iCs/>
      <w:color w:val="808080" w:themeColor="text1" w:themeTint="7F"/>
    </w:rPr>
  </w:style>
  <w:style w:type="paragraph" w:styleId="Citaat">
    <w:name w:val="Quote"/>
    <w:basedOn w:val="Standaard"/>
    <w:next w:val="Standaard"/>
    <w:link w:val="CitaatChar"/>
    <w:uiPriority w:val="29"/>
    <w:semiHidden/>
    <w:rsid w:val="00F33060"/>
    <w:rPr>
      <w:rFonts w:ascii="Times New Roman" w:hAnsi="Times New Roman" w:cs="Lohit Hindi"/>
      <w:i/>
      <w:iCs/>
      <w:color w:val="007BC7"/>
      <w:sz w:val="22"/>
      <w:szCs w:val="22"/>
    </w:rPr>
  </w:style>
  <w:style w:type="character" w:customStyle="1" w:styleId="CitaatChar1">
    <w:name w:val="Citaat Char1"/>
    <w:basedOn w:val="Standaardalinea-lettertype"/>
    <w:uiPriority w:val="29"/>
    <w:semiHidden/>
    <w:rsid w:val="00F33060"/>
    <w:rPr>
      <w:rFonts w:ascii="Verdana" w:hAnsi="Verdana" w:cs="Times New Roman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F33060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hAnsi="Times New Roman" w:cs="Lohit Hindi"/>
      <w:b/>
      <w:bCs/>
      <w:i/>
      <w:iCs/>
      <w:color w:val="F9E11E"/>
      <w:sz w:val="22"/>
      <w:szCs w:val="22"/>
    </w:rPr>
  </w:style>
  <w:style w:type="character" w:customStyle="1" w:styleId="DuidelijkcitaatChar1">
    <w:name w:val="Duidelijk citaat Char1"/>
    <w:basedOn w:val="Standaardalinea-lettertype"/>
    <w:uiPriority w:val="30"/>
    <w:semiHidden/>
    <w:rsid w:val="00F33060"/>
    <w:rPr>
      <w:rFonts w:ascii="Verdana" w:hAnsi="Verdana" w:cs="Times New Roman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semiHidden/>
    <w:rsid w:val="00F33060"/>
    <w:rPr>
      <w:b/>
      <w:bCs/>
      <w:smallCaps/>
      <w:color w:val="C0504D" w:themeColor="accent2"/>
      <w:spacing w:val="5"/>
      <w:u w:val="single"/>
    </w:rPr>
  </w:style>
  <w:style w:type="paragraph" w:customStyle="1" w:styleId="Huisstijl-Ondertekeningvervolg">
    <w:name w:val="Huisstijl - Ondertekening vervolg"/>
    <w:basedOn w:val="Standaard"/>
    <w:rsid w:val="00A3027D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Default">
    <w:name w:val="Default"/>
    <w:rsid w:val="00002D8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C87B345015A6E8419C66836AB31993EB" ma:contentTypeVersion="7" ma:contentTypeDescription="Create a new document." ma:contentTypeScope="" ma:versionID="bb9c85f23a69fcd7e7faef93d200ae64">
  <xsd:schema xmlns:xsd="http://www.w3.org/2001/XMLSchema" xmlns:xs="http://www.w3.org/2001/XMLSchema" xmlns:p="http://schemas.microsoft.com/office/2006/metadata/properties" xmlns:ns2="cb665cb2-4c1b-4338-95f1-4dd7cd771ce0" xmlns:ns3="e327c18d-0952-40ac-b866-8924565bd7ce" targetNamespace="http://schemas.microsoft.com/office/2006/metadata/properties" ma:root="true" ma:fieldsID="0f24c6c3c0dac2d0f715a132e4b04022" ns2:_="" ns3:_="">
    <xsd:import namespace="cb665cb2-4c1b-4338-95f1-4dd7cd771ce0"/>
    <xsd:import namespace="e327c18d-0952-40ac-b866-8924565bd7ce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dfa6dff4-006b-4b8b-82c7-721374890b9f}" ma:internalName="TaxCatchAll" ma:showField="CatchAllData" ma:web="e327c18d-0952-40ac-b866-8924565bd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fa6dff4-006b-4b8b-82c7-721374890b9f}" ma:internalName="TaxCatchAllLabel" ma:readOnly="true" ma:showField="CatchAllDataLabel" ma:web="e327c18d-0952-40ac-b866-8924565bd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7c18d-0952-40ac-b866-8924565bd7ce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DocgenData xmlns="http://docgen.org/date">
  <Report_Date/>
</Docgen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13</Value>
      <Value>25</Value>
      <Value>2</Value>
      <Value>1</Value>
    </TaxCatchAll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v3.5</TermName>
          <TermId xmlns="http://schemas.microsoft.com/office/infopath/2007/PartnerControls">43c07c7c-2179-4955-89e7-dc8023178c0f</TermId>
        </TermInfo>
      </Terms>
    </TaxKeywordTaxHTField>
    <_dlc_DocId xmlns="e327c18d-0952-40ac-b866-8924565bd7ce">CON00-1366604713-779</_dlc_DocId>
    <_dlc_DocIdUrl xmlns="e327c18d-0952-40ac-b866-8924565bd7ce">
      <Url>https://connect.sp02.rws.nl/sites/M241119641/_layouts/15/DocIdRedir.aspx?ID=CON00-1366604713-779</Url>
      <Description>CON00-1366604713-779</Description>
    </_dlc_DocIdUrl>
    <Connect-Status xmlns="cb665cb2-4c1b-4338-95f1-4dd7cd771ce0">Definitief</Connect-Status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Props1.xml><?xml version="1.0" encoding="utf-8"?>
<ds:datastoreItem xmlns:ds="http://schemas.openxmlformats.org/officeDocument/2006/customXml" ds:itemID="{F18E7473-64F4-40F0-ACD7-62E34946FCB4}"/>
</file>

<file path=customXml/itemProps2.xml><?xml version="1.0" encoding="utf-8"?>
<ds:datastoreItem xmlns:ds="http://schemas.openxmlformats.org/officeDocument/2006/customXml" ds:itemID="{E01BAF3E-A82C-4189-B29D-F8928AFA3C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42C4D-1637-433A-B9BE-E4B9736877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9EB482-EC60-4B22-9135-52CD6711C3C4}">
  <ds:schemaRefs>
    <ds:schemaRef ds:uri="http://docgen.org/date"/>
  </ds:schemaRefs>
</ds:datastoreItem>
</file>

<file path=customXml/itemProps5.xml><?xml version="1.0" encoding="utf-8"?>
<ds:datastoreItem xmlns:ds="http://schemas.openxmlformats.org/officeDocument/2006/customXml" ds:itemID="{70A5D26B-215D-460A-8393-499A81A4A90A}">
  <ds:schemaRefs>
    <ds:schemaRef ds:uri="http://purl.org/dc/elements/1.1/"/>
    <ds:schemaRef ds:uri="http://schemas.microsoft.com/office/2006/metadata/properties"/>
    <ds:schemaRef ds:uri="36363538-278b-409a-a280-b7f70dfee300"/>
    <ds:schemaRef ds:uri="http://schemas.microsoft.com/office/2006/documentManagement/types"/>
    <ds:schemaRef ds:uri="e44911ff-f273-4860-843e-c88d4f510d92"/>
    <ds:schemaRef ds:uri="http://schemas.microsoft.com/office/infopath/2007/PartnerControls"/>
    <ds:schemaRef ds:uri="http://schemas.openxmlformats.org/package/2006/metadata/core-properties"/>
    <ds:schemaRef ds:uri="cb665cb2-4c1b-4338-95f1-4dd7cd771ce0"/>
    <ds:schemaRef ds:uri="http://www.w3.org/XML/1998/namespace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AFB273E6-F674-4FB2-ACFE-1A5000B4847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A96BFA7-4CAD-48AF-BA2D-C5AD8794B2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248 Bijlagen VSP PRC</vt:lpstr>
      <vt:lpstr/>
    </vt:vector>
  </TitlesOfParts>
  <Company>Rijkswaterstaat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248 Bijlagen VSP PRC</dc:title>
  <dc:creator>Bemmel, Rudy van (GPO)</dc:creator>
  <cp:keywords>v3.5</cp:keywords>
  <cp:lastModifiedBy>Veldhuizen, Robert van (RWS PPO)</cp:lastModifiedBy>
  <cp:revision>3</cp:revision>
  <cp:lastPrinted>2017-06-23T13:44:00Z</cp:lastPrinted>
  <dcterms:created xsi:type="dcterms:W3CDTF">2025-10-23T11:09:00Z</dcterms:created>
  <dcterms:modified xsi:type="dcterms:W3CDTF">2025-10-23T11:10:00Z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ContentTypeId">
    <vt:lpwstr>0x010100B0CFCA0286740945ABA144AD52B7407200C87B345015A6E8419C66836AB31993EB</vt:lpwstr>
  </property>
  <property fmtid="{D5CDD505-2E9C-101B-9397-08002B2CF9AE}" pid="4" name="_dlc_DocIdItemGuid">
    <vt:lpwstr>d7489243-fa94-4967-b850-45d6949adffd</vt:lpwstr>
  </property>
  <property fmtid="{D5CDD505-2E9C-101B-9397-08002B2CF9AE}" pid="5" name="Doc.nummer">
    <vt:r8>248</vt:r8>
  </property>
  <property fmtid="{D5CDD505-2E9C-101B-9397-08002B2CF9AE}" pid="6" name="Inkoopfase">
    <vt:lpwstr>32;#2 Voorbereiding|c7ea349c-0208-4d92-8b49-1d1591102d57</vt:lpwstr>
  </property>
  <property fmtid="{D5CDD505-2E9C-101B-9397-08002B2CF9AE}" pid="7" name="WerkLeveringDienst">
    <vt:lpwstr>61;#Werk|d5a4b7a0-6da2-4da8-ac11-39af8702f6cb</vt:lpwstr>
  </property>
  <property fmtid="{D5CDD505-2E9C-101B-9397-08002B2CF9AE}" pid="8" name="Inkoopvoorwaarden">
    <vt:lpwstr/>
  </property>
  <property fmtid="{D5CDD505-2E9C-101B-9397-08002B2CF9AE}" pid="9" name="Uitgever">
    <vt:lpwstr/>
  </property>
  <property fmtid="{D5CDD505-2E9C-101B-9397-08002B2CF9AE}" pid="10" name="Doelgroep">
    <vt:lpwstr>25;#ICM deskundige|6764b926-ead5-4955-8f5b-bce7aede26d9</vt:lpwstr>
  </property>
  <property fmtid="{D5CDD505-2E9C-101B-9397-08002B2CF9AE}" pid="11" name="Inkoopprocedure">
    <vt:lpwstr>42;#Nationale aanbesteding|8b846c1a-a86a-4247-94ff-b67ce50c0c70;#40;#Europese aanbesteding|00923de7-eb2b-44f1-88aa-6659808b1b18</vt:lpwstr>
  </property>
  <property fmtid="{D5CDD505-2E9C-101B-9397-08002B2CF9AE}" pid="12" name="Documentsoort">
    <vt:lpwstr>75;#Kader|7d203b93-f4f7-4136-b1cd-0b3c594381f6</vt:lpwstr>
  </property>
  <property fmtid="{D5CDD505-2E9C-101B-9397-08002B2CF9AE}" pid="13" name="Rijksvoorwaarden">
    <vt:lpwstr>58;#UAV-GC 2005|d57ca27a-ea6f-41aa-afdb-993f3153024f</vt:lpwstr>
  </property>
  <property fmtid="{D5CDD505-2E9C-101B-9397-08002B2CF9AE}" pid="14" name="Documentstatus">
    <vt:lpwstr>34;#Actueel|1b0a918e-b665-4c61-886f-cf03a69355ab</vt:lpwstr>
  </property>
  <property fmtid="{D5CDD505-2E9C-101B-9397-08002B2CF9AE}" pid="15" name="Inkoopdomein">
    <vt:lpwstr>27;#GWW|2ce7e048-b90d-4fa6-a185-e358f57a5446</vt:lpwstr>
  </property>
  <property fmtid="{D5CDD505-2E9C-101B-9397-08002B2CF9AE}" pid="16" name="Contracttype">
    <vt:lpwstr>73;#Prestatiecontract|1d81bf61-746a-4fd2-9d19-42d3b5a5c01a</vt:lpwstr>
  </property>
  <property fmtid="{D5CDD505-2E9C-101B-9397-08002B2CF9AE}" pid="17" name="Redactiestatus">
    <vt:lpwstr>68;#Definitief (vastgesteld)|d429ba95-212b-4844-814a-59a133b095e1</vt:lpwstr>
  </property>
  <property fmtid="{D5CDD505-2E9C-101B-9397-08002B2CF9AE}" pid="18" name="TaxKeyword">
    <vt:lpwstr>13;#v3.5|43c07c7c-2179-4955-89e7-dc8023178c0f</vt:lpwstr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>25;#Formulier|586231be-cbc3-430c-a3c0-2ac9a76a4dc8</vt:lpwstr>
  </property>
  <property fmtid="{D5CDD505-2E9C-101B-9397-08002B2CF9AE}" pid="22" name="Connect-Organisatieonderdeel">
    <vt:lpwstr/>
  </property>
  <property fmtid="{D5CDD505-2E9C-101B-9397-08002B2CF9AE}" pid="23" name="Connect-Classificatiecode">
    <vt:lpwstr/>
  </property>
  <property fmtid="{D5CDD505-2E9C-101B-9397-08002B2CF9AE}" pid="24" name="j7965235a8fd41fb89d2a664ecf0f7a1">
    <vt:lpwstr/>
  </property>
</Properties>
</file>